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255491" w14:textId="420C3554" w:rsidR="0090473F" w:rsidRPr="0090473F" w:rsidRDefault="0090473F" w:rsidP="00D05B91">
      <w:pPr>
        <w:pBdr>
          <w:top w:val="single" w:sz="24" w:space="1" w:color="0070C0"/>
        </w:pBdr>
        <w:spacing w:line="276" w:lineRule="auto"/>
        <w:rPr>
          <w:color w:val="0070C0"/>
        </w:rPr>
      </w:pPr>
    </w:p>
    <w:p w14:paraId="6055078F" w14:textId="402D57B4" w:rsidR="0090473F" w:rsidRPr="0090473F" w:rsidRDefault="0090473F" w:rsidP="00D05B91">
      <w:pPr>
        <w:spacing w:line="276" w:lineRule="auto"/>
        <w:rPr>
          <w:color w:val="0070C0"/>
        </w:rPr>
      </w:pPr>
    </w:p>
    <w:p w14:paraId="14F2C515" w14:textId="0A08AF5E" w:rsidR="0090473F" w:rsidRPr="0090473F" w:rsidRDefault="0090473F" w:rsidP="00D05B91">
      <w:pPr>
        <w:spacing w:line="276" w:lineRule="auto"/>
        <w:rPr>
          <w:color w:val="0070C0"/>
        </w:rPr>
      </w:pPr>
      <w:r w:rsidRPr="0090473F">
        <w:rPr>
          <w:noProof/>
          <w:color w:val="0070C0"/>
        </w:rPr>
        <mc:AlternateContent>
          <mc:Choice Requires="wps">
            <w:drawing>
              <wp:inline distT="0" distB="0" distL="0" distR="0" wp14:anchorId="15C52C7A" wp14:editId="4847F10D">
                <wp:extent cx="3438525" cy="1800225"/>
                <wp:effectExtent l="0" t="0" r="28575" b="28575"/>
                <wp:docPr id="1" name="Rechthoe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800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EFAD0C" w14:textId="24C2A59A" w:rsidR="0090473F" w:rsidRPr="0090473F" w:rsidRDefault="0090473F" w:rsidP="0090473F">
                            <w:pPr>
                              <w:jc w:val="center"/>
                              <w:rPr>
                                <w:color w:val="0070C0"/>
                              </w:rPr>
                            </w:pPr>
                            <w:r w:rsidRPr="0090473F">
                              <w:rPr>
                                <w:color w:val="0070C0"/>
                              </w:rPr>
                              <w:t>(Logo leverancier)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5C52C7A" id="Rechthoek 1" o:spid="_x0000_s1026" style="width:270.75pt;height:14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" filled="f" strokecolor="#0070c0" strokeweight="1pt">
                <v:textbox>
                  <w:txbxContent>
                    <w:p w14:paraId="46EFAD0C" w14:textId="24C2A59A" w:rsidR="0090473F" w:rsidRPr="0090473F" w:rsidRDefault="0090473F" w:rsidP="0090473F">
                      <w:pPr>
                        <w:jc w:val="center"/>
                        <w:rPr>
                          <w:color w:val="0070C0"/>
                        </w:rPr>
                      </w:pPr>
                      <w:r w:rsidRPr="0090473F">
                        <w:rPr>
                          <w:color w:val="0070C0"/>
                        </w:rPr>
                        <w:t>(Logo leverancier)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062564CE" w14:textId="1956E974" w:rsidR="0090473F" w:rsidRPr="0090473F" w:rsidRDefault="0090473F" w:rsidP="00D05B91">
      <w:pPr>
        <w:spacing w:line="276" w:lineRule="auto"/>
        <w:rPr>
          <w:color w:val="0070C0"/>
        </w:rPr>
      </w:pPr>
    </w:p>
    <w:p w14:paraId="3646D85D" w14:textId="1907C769" w:rsidR="0090473F" w:rsidRPr="0090473F" w:rsidRDefault="0090473F" w:rsidP="00D05B91">
      <w:pPr>
        <w:spacing w:line="276" w:lineRule="auto"/>
        <w:rPr>
          <w:color w:val="0070C0"/>
        </w:rPr>
      </w:pPr>
    </w:p>
    <w:p w14:paraId="5A79BCDE" w14:textId="04E6A112" w:rsidR="0090473F" w:rsidRPr="0068043D" w:rsidRDefault="0090473F" w:rsidP="00D05B91">
      <w:pPr>
        <w:spacing w:line="276" w:lineRule="auto"/>
        <w:rPr>
          <w:b/>
          <w:color w:val="0070C0"/>
          <w:sz w:val="48"/>
          <w:lang w:val="en-US"/>
        </w:rPr>
      </w:pPr>
      <w:proofErr w:type="spellStart"/>
      <w:r w:rsidRPr="0068043D">
        <w:rPr>
          <w:b/>
          <w:color w:val="0070C0"/>
          <w:sz w:val="48"/>
          <w:lang w:val="en-US"/>
        </w:rPr>
        <w:t>Verantwoordingsformulier</w:t>
      </w:r>
      <w:proofErr w:type="spellEnd"/>
    </w:p>
    <w:p w14:paraId="3AE76871" w14:textId="675B7E45" w:rsidR="0090473F" w:rsidRPr="0068043D" w:rsidRDefault="0090473F" w:rsidP="00D05B91">
      <w:pPr>
        <w:spacing w:line="276" w:lineRule="auto"/>
        <w:rPr>
          <w:b/>
          <w:color w:val="0070C0"/>
          <w:sz w:val="48"/>
          <w:lang w:val="en-US"/>
        </w:rPr>
      </w:pPr>
      <w:r w:rsidRPr="0068043D">
        <w:rPr>
          <w:b/>
          <w:color w:val="0070C0"/>
          <w:sz w:val="48"/>
          <w:lang w:val="en-US"/>
        </w:rPr>
        <w:t>Social Return on Investment</w:t>
      </w:r>
    </w:p>
    <w:p w14:paraId="3C08048B" w14:textId="77777777" w:rsidR="00D05B91" w:rsidRPr="0068043D" w:rsidRDefault="00D05B91" w:rsidP="00D05B91">
      <w:pPr>
        <w:spacing w:line="276" w:lineRule="auto"/>
        <w:rPr>
          <w:b/>
          <w:color w:val="0070C0"/>
          <w:sz w:val="48"/>
          <w:lang w:val="en-US"/>
        </w:rPr>
      </w:pPr>
    </w:p>
    <w:p w14:paraId="1AF38B3C" w14:textId="12EF55B7" w:rsidR="0090473F" w:rsidRPr="0068043D" w:rsidRDefault="0090473F" w:rsidP="00D05B91">
      <w:pPr>
        <w:spacing w:line="276" w:lineRule="auto"/>
        <w:rPr>
          <w:b/>
          <w:color w:val="0070C0"/>
          <w:sz w:val="36"/>
          <w:lang w:val="en-US"/>
        </w:rPr>
      </w:pPr>
      <w:r w:rsidRPr="0068043D">
        <w:rPr>
          <w:b/>
          <w:color w:val="0070C0"/>
          <w:sz w:val="36"/>
          <w:lang w:val="en-US"/>
        </w:rPr>
        <w:t>Contract EG041</w:t>
      </w:r>
    </w:p>
    <w:p w14:paraId="5CAC2E6A" w14:textId="1003EF4A" w:rsidR="0090473F" w:rsidRPr="0090473F" w:rsidRDefault="0090473F" w:rsidP="00D05B91">
      <w:pPr>
        <w:spacing w:line="276" w:lineRule="auto"/>
        <w:rPr>
          <w:b/>
          <w:color w:val="0070C0"/>
          <w:sz w:val="36"/>
        </w:rPr>
      </w:pPr>
      <w:r w:rsidRPr="0090473F">
        <w:rPr>
          <w:b/>
          <w:color w:val="0070C0"/>
          <w:sz w:val="36"/>
        </w:rPr>
        <w:t>Rapportagejaar:</w:t>
      </w:r>
      <w:r>
        <w:rPr>
          <w:b/>
          <w:color w:val="0070C0"/>
          <w:sz w:val="36"/>
        </w:rPr>
        <w:t xml:space="preserve"> 20xx</w:t>
      </w:r>
    </w:p>
    <w:p w14:paraId="15BFCE9A" w14:textId="0D464CE2" w:rsidR="0090473F" w:rsidRPr="0090473F" w:rsidRDefault="0090473F" w:rsidP="00D05B91">
      <w:pPr>
        <w:spacing w:line="276" w:lineRule="auto"/>
        <w:rPr>
          <w:color w:val="0070C0"/>
        </w:rPr>
      </w:pPr>
    </w:p>
    <w:p w14:paraId="5D002C87" w14:textId="5B745585" w:rsidR="0090473F" w:rsidRPr="00D05B91" w:rsidRDefault="0090473F" w:rsidP="00D05B91">
      <w:pPr>
        <w:spacing w:line="276" w:lineRule="auto"/>
        <w:rPr>
          <w:color w:val="0070C0"/>
        </w:rPr>
      </w:pPr>
    </w:p>
    <w:p w14:paraId="1901C628" w14:textId="338745EB" w:rsidR="0090473F" w:rsidRPr="00D05B91" w:rsidRDefault="0090473F" w:rsidP="00D05B91">
      <w:pPr>
        <w:spacing w:line="276" w:lineRule="auto"/>
        <w:rPr>
          <w:color w:val="0070C0"/>
        </w:rPr>
      </w:pPr>
    </w:p>
    <w:p w14:paraId="67921D6A" w14:textId="330DEABE" w:rsidR="0090473F" w:rsidRDefault="0090473F" w:rsidP="00D05B91">
      <w:pPr>
        <w:spacing w:line="276" w:lineRule="auto"/>
        <w:rPr>
          <w:color w:val="0070C0"/>
        </w:rPr>
      </w:pPr>
    </w:p>
    <w:p w14:paraId="37F34AE6" w14:textId="6FE1CF46" w:rsidR="00D05B91" w:rsidRDefault="00D05B91" w:rsidP="00D05B91">
      <w:pPr>
        <w:spacing w:line="276" w:lineRule="auto"/>
        <w:rPr>
          <w:color w:val="0070C0"/>
        </w:rPr>
      </w:pPr>
    </w:p>
    <w:p w14:paraId="44D9A46B" w14:textId="5EA791B3" w:rsidR="00D05B91" w:rsidRDefault="00D05B91" w:rsidP="00D05B91">
      <w:pPr>
        <w:spacing w:line="276" w:lineRule="auto"/>
        <w:rPr>
          <w:color w:val="0070C0"/>
        </w:rPr>
      </w:pPr>
    </w:p>
    <w:p w14:paraId="5D8D5F2F" w14:textId="39E3CEB2" w:rsidR="00D05B91" w:rsidRDefault="00D05B91" w:rsidP="00D05B91">
      <w:pPr>
        <w:spacing w:line="276" w:lineRule="auto"/>
        <w:rPr>
          <w:color w:val="0070C0"/>
        </w:rPr>
      </w:pPr>
    </w:p>
    <w:p w14:paraId="737D633E" w14:textId="1770FE97" w:rsidR="00D05B91" w:rsidRDefault="00D05B91" w:rsidP="00D05B91">
      <w:pPr>
        <w:spacing w:line="276" w:lineRule="auto"/>
        <w:rPr>
          <w:color w:val="0070C0"/>
        </w:rPr>
      </w:pPr>
    </w:p>
    <w:p w14:paraId="64E3A711" w14:textId="0AECC630" w:rsidR="00D05B91" w:rsidRDefault="00D05B91" w:rsidP="00D05B91">
      <w:pPr>
        <w:spacing w:line="276" w:lineRule="auto"/>
        <w:rPr>
          <w:color w:val="0070C0"/>
        </w:rPr>
      </w:pPr>
    </w:p>
    <w:p w14:paraId="60B3C3F5" w14:textId="2AD9337E" w:rsidR="00D05B91" w:rsidRPr="00D05B91" w:rsidRDefault="00D05B91" w:rsidP="00D05B91">
      <w:pPr>
        <w:spacing w:line="276" w:lineRule="auto"/>
        <w:rPr>
          <w:color w:val="0070C0"/>
        </w:rPr>
      </w:pPr>
    </w:p>
    <w:p w14:paraId="6AC70BAC" w14:textId="406BC0E4" w:rsidR="0090473F" w:rsidRPr="00D05B91" w:rsidRDefault="0090473F" w:rsidP="00D05B91">
      <w:pPr>
        <w:spacing w:line="276" w:lineRule="auto"/>
        <w:rPr>
          <w:color w:val="0070C0"/>
        </w:rPr>
      </w:pPr>
    </w:p>
    <w:p w14:paraId="00D3B550" w14:textId="639799BB" w:rsidR="0090473F" w:rsidRPr="00D05B91" w:rsidRDefault="0090473F" w:rsidP="00D05B91">
      <w:pPr>
        <w:spacing w:line="276" w:lineRule="auto"/>
        <w:rPr>
          <w:color w:val="0070C0"/>
        </w:rPr>
      </w:pPr>
    </w:p>
    <w:p w14:paraId="49F183AF" w14:textId="543167CD" w:rsidR="0090473F" w:rsidRPr="00D05B91" w:rsidRDefault="0090473F" w:rsidP="00D05B91">
      <w:pPr>
        <w:spacing w:line="276" w:lineRule="auto"/>
        <w:rPr>
          <w:color w:val="0070C0"/>
        </w:rPr>
      </w:pPr>
    </w:p>
    <w:p w14:paraId="0667FFDD" w14:textId="3693B39C" w:rsidR="0090473F" w:rsidRPr="00D05B91" w:rsidRDefault="0090473F" w:rsidP="00D05B91">
      <w:pPr>
        <w:spacing w:line="276" w:lineRule="auto"/>
        <w:rPr>
          <w:color w:val="0070C0"/>
          <w:sz w:val="22"/>
        </w:rPr>
      </w:pPr>
      <w:r w:rsidRPr="00D05B91">
        <w:rPr>
          <w:color w:val="0070C0"/>
          <w:sz w:val="22"/>
        </w:rPr>
        <w:t>Versie:</w:t>
      </w:r>
      <w:r w:rsidRPr="00D05B91">
        <w:rPr>
          <w:color w:val="0070C0"/>
          <w:sz w:val="22"/>
        </w:rPr>
        <w:tab/>
      </w:r>
    </w:p>
    <w:p w14:paraId="5C13FB18" w14:textId="29DD37B7" w:rsidR="0090473F" w:rsidRPr="00D05B91" w:rsidRDefault="0090473F" w:rsidP="00D05B91">
      <w:pPr>
        <w:spacing w:line="276" w:lineRule="auto"/>
        <w:rPr>
          <w:color w:val="0070C0"/>
          <w:sz w:val="22"/>
        </w:rPr>
      </w:pPr>
      <w:r w:rsidRPr="00D05B91">
        <w:rPr>
          <w:color w:val="0070C0"/>
          <w:sz w:val="22"/>
        </w:rPr>
        <w:t>Datum:</w:t>
      </w:r>
      <w:r w:rsidRPr="00D05B91">
        <w:rPr>
          <w:color w:val="0070C0"/>
          <w:sz w:val="22"/>
        </w:rPr>
        <w:tab/>
      </w:r>
    </w:p>
    <w:p w14:paraId="26AF2FDD" w14:textId="47EB031B" w:rsidR="00D05B91" w:rsidRPr="00D05B91" w:rsidRDefault="00D05B91" w:rsidP="00D05B91">
      <w:pPr>
        <w:spacing w:line="276" w:lineRule="auto"/>
        <w:rPr>
          <w:color w:val="0070C0"/>
        </w:rPr>
      </w:pPr>
    </w:p>
    <w:p w14:paraId="1DE2F59B" w14:textId="03BAF5E2" w:rsidR="00D05B91" w:rsidRPr="00D05B91" w:rsidRDefault="00D05B91" w:rsidP="00D05B91">
      <w:pPr>
        <w:spacing w:line="276" w:lineRule="auto"/>
        <w:rPr>
          <w:color w:val="0070C0"/>
        </w:rPr>
      </w:pPr>
    </w:p>
    <w:p w14:paraId="36779B92" w14:textId="0A967F41" w:rsidR="00D05B91" w:rsidRPr="00D05B91" w:rsidRDefault="00D05B91" w:rsidP="00D05B91">
      <w:pPr>
        <w:spacing w:line="276" w:lineRule="auto"/>
        <w:rPr>
          <w:color w:val="0070C0"/>
        </w:rPr>
      </w:pPr>
    </w:p>
    <w:p w14:paraId="4A9CA865" w14:textId="39CC8441" w:rsidR="00D05B91" w:rsidRPr="00D05B91" w:rsidRDefault="00D05B91" w:rsidP="00D05B91">
      <w:pPr>
        <w:spacing w:line="276" w:lineRule="auto"/>
        <w:rPr>
          <w:color w:val="0070C0"/>
        </w:rPr>
      </w:pPr>
    </w:p>
    <w:p w14:paraId="75FA8322" w14:textId="61B7F155" w:rsidR="00D05B91" w:rsidRPr="00D05B91" w:rsidRDefault="00D05B91" w:rsidP="00D05B91">
      <w:pPr>
        <w:spacing w:line="276" w:lineRule="auto"/>
        <w:rPr>
          <w:color w:val="0070C0"/>
        </w:rPr>
      </w:pPr>
    </w:p>
    <w:p w14:paraId="68B22357" w14:textId="14B2C0D9" w:rsidR="00D05B91" w:rsidRPr="00D05B91" w:rsidRDefault="00D05B91" w:rsidP="00D05B91">
      <w:pPr>
        <w:spacing w:line="276" w:lineRule="auto"/>
        <w:rPr>
          <w:color w:val="0070C0"/>
        </w:rPr>
      </w:pPr>
    </w:p>
    <w:p w14:paraId="289CF5B0" w14:textId="0334E7FB" w:rsidR="00D05B91" w:rsidRPr="00D05B91" w:rsidRDefault="00D05B91" w:rsidP="00D05B91">
      <w:pPr>
        <w:spacing w:line="276" w:lineRule="auto"/>
        <w:rPr>
          <w:color w:val="0070C0"/>
        </w:rPr>
      </w:pPr>
    </w:p>
    <w:p w14:paraId="1FB428A1" w14:textId="7159BB24" w:rsidR="00D05B91" w:rsidRPr="00D05B91" w:rsidRDefault="00D05B91" w:rsidP="00D05B91">
      <w:pPr>
        <w:spacing w:line="276" w:lineRule="auto"/>
        <w:rPr>
          <w:color w:val="0070C0"/>
        </w:rPr>
      </w:pPr>
    </w:p>
    <w:p w14:paraId="1A6D4419" w14:textId="22E61AFE" w:rsidR="00D05B91" w:rsidRPr="00D05B91" w:rsidRDefault="00D05B91" w:rsidP="00D05B91">
      <w:pPr>
        <w:spacing w:line="276" w:lineRule="auto"/>
        <w:rPr>
          <w:color w:val="0070C0"/>
        </w:rPr>
      </w:pPr>
    </w:p>
    <w:p w14:paraId="70A635BF" w14:textId="77777777" w:rsidR="00D05B91" w:rsidRPr="00D05B91" w:rsidRDefault="00D05B91" w:rsidP="00D05B91">
      <w:pPr>
        <w:pBdr>
          <w:bottom w:val="single" w:sz="24" w:space="1" w:color="0070C0"/>
        </w:pBdr>
        <w:spacing w:line="276" w:lineRule="auto"/>
        <w:rPr>
          <w:color w:val="0070C0"/>
        </w:rPr>
      </w:pPr>
    </w:p>
    <w:p w14:paraId="341262B0" w14:textId="5CA0894A" w:rsidR="0090473F" w:rsidRDefault="0090473F">
      <w:r>
        <w:br w:type="page"/>
      </w:r>
    </w:p>
    <w:p w14:paraId="294BB949" w14:textId="6F5A2D9C" w:rsidR="00785FF2" w:rsidRPr="004B3A11" w:rsidRDefault="00D05B91" w:rsidP="004B3A11">
      <w:pPr>
        <w:pStyle w:val="BasistekstcursiefOpenbaarMinisterie"/>
        <w:numPr>
          <w:ilvl w:val="0"/>
          <w:numId w:val="38"/>
        </w:numPr>
        <w:rPr>
          <w:b/>
          <w:i w:val="0"/>
          <w:sz w:val="22"/>
        </w:rPr>
      </w:pPr>
      <w:r w:rsidRPr="004B3A11">
        <w:rPr>
          <w:b/>
          <w:i w:val="0"/>
          <w:sz w:val="22"/>
        </w:rPr>
        <w:lastRenderedPageBreak/>
        <w:t>Contractuele SROI-verplichting</w:t>
      </w:r>
    </w:p>
    <w:p w14:paraId="56A132E3" w14:textId="727F7A7F" w:rsidR="00D05B91" w:rsidRDefault="00D05B91" w:rsidP="00D05B91">
      <w:pPr>
        <w:pStyle w:val="broodtekst"/>
        <w:spacing w:before="60" w:line="276" w:lineRule="auto"/>
        <w:rPr>
          <w:rFonts w:eastAsia="Calibri" w:cs="Maiandra GD"/>
          <w:noProof/>
          <w:color w:val="0000FF"/>
          <w:lang w:eastAsia="en-US"/>
        </w:rPr>
      </w:pPr>
      <w:r w:rsidRPr="00D05B91">
        <w:rPr>
          <w:rFonts w:eastAsia="Calibri" w:cs="Maiandra GD"/>
          <w:noProof/>
          <w:color w:val="0000FF"/>
          <w:lang w:eastAsia="en-US"/>
        </w:rPr>
        <w:t>[Voeg hier een geactualiseerd overzicht toe van de contractuele SROI-verplichting, zoals initieel opgenomen in het SROI-plan</w:t>
      </w:r>
      <w:r>
        <w:rPr>
          <w:rFonts w:eastAsia="Calibri" w:cs="Maiandra GD"/>
          <w:noProof/>
          <w:color w:val="0000FF"/>
          <w:lang w:eastAsia="en-US"/>
        </w:rPr>
        <w:t xml:space="preserve"> </w:t>
      </w:r>
      <w:r w:rsidRPr="00D05B91">
        <w:rPr>
          <w:rFonts w:eastAsia="Calibri" w:cs="Maiandra GD"/>
          <w:noProof/>
          <w:color w:val="0000FF"/>
          <w:lang w:eastAsia="en-US"/>
        </w:rPr>
        <w:t>(tabel met specificatie naar eenmalige en periodieke vergoedingen).</w:t>
      </w:r>
      <w:r w:rsidR="00B94DA2">
        <w:rPr>
          <w:rFonts w:eastAsia="Calibri" w:cs="Maiandra GD"/>
          <w:noProof/>
          <w:color w:val="0000FF"/>
          <w:lang w:eastAsia="en-US"/>
        </w:rPr>
        <w:t xml:space="preserve"> Actualisatie betreft wijzigingen </w:t>
      </w:r>
      <w:r w:rsidR="00B37FC9">
        <w:rPr>
          <w:rFonts w:eastAsia="Calibri" w:cs="Maiandra GD"/>
          <w:noProof/>
          <w:color w:val="0000FF"/>
          <w:lang w:eastAsia="en-US"/>
        </w:rPr>
        <w:t>over rapportagejaar (prognose</w:t>
      </w:r>
      <w:r w:rsidR="00B94DA2">
        <w:rPr>
          <w:rFonts w:eastAsia="Calibri" w:cs="Maiandra GD"/>
          <w:noProof/>
          <w:color w:val="0000FF"/>
          <w:lang w:eastAsia="en-US"/>
        </w:rPr>
        <w:t xml:space="preserve"> -&gt; realisatie), wijziging in de </w:t>
      </w:r>
      <w:r w:rsidR="00B37FC9">
        <w:rPr>
          <w:rFonts w:eastAsia="Calibri" w:cs="Maiandra GD"/>
          <w:noProof/>
          <w:color w:val="0000FF"/>
          <w:lang w:eastAsia="en-US"/>
        </w:rPr>
        <w:t>prognose en indexatie.</w:t>
      </w:r>
      <w:r w:rsidRPr="00D05B91">
        <w:rPr>
          <w:rFonts w:eastAsia="Calibri" w:cs="Maiandra GD"/>
          <w:noProof/>
          <w:color w:val="0000FF"/>
          <w:lang w:eastAsia="en-US"/>
        </w:rPr>
        <w:t>]</w:t>
      </w:r>
    </w:p>
    <w:p w14:paraId="7731BEEB" w14:textId="2815A05A" w:rsidR="004B3A11" w:rsidRDefault="004B3A11" w:rsidP="00D05B91">
      <w:pPr>
        <w:pStyle w:val="broodtekst"/>
        <w:spacing w:before="60" w:line="276" w:lineRule="auto"/>
        <w:rPr>
          <w:rFonts w:eastAsia="Calibri" w:cs="Maiandra GD"/>
          <w:noProof/>
          <w:color w:val="0000FF"/>
          <w:lang w:eastAsia="en-US"/>
        </w:rPr>
      </w:pPr>
    </w:p>
    <w:p w14:paraId="60B575DC" w14:textId="34C64BE4" w:rsidR="004B3A11" w:rsidRPr="004B3A11" w:rsidRDefault="004B3A11" w:rsidP="00D05B91">
      <w:pPr>
        <w:pStyle w:val="broodtekst"/>
        <w:spacing w:before="60" w:line="276" w:lineRule="auto"/>
        <w:rPr>
          <w:rFonts w:eastAsia="Calibri" w:cs="Maiandra GD"/>
          <w:b/>
          <w:noProof/>
          <w:lang w:eastAsia="en-US"/>
        </w:rPr>
      </w:pPr>
      <w:r w:rsidRPr="004B3A11">
        <w:rPr>
          <w:rFonts w:eastAsia="Calibri" w:cs="Maiandra GD"/>
          <w:b/>
          <w:noProof/>
          <w:lang w:eastAsia="en-US"/>
        </w:rPr>
        <w:t xml:space="preserve">Peildatum: </w:t>
      </w:r>
    </w:p>
    <w:tbl>
      <w:tblPr>
        <w:tblW w:w="878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1984"/>
        <w:gridCol w:w="1843"/>
        <w:gridCol w:w="1559"/>
        <w:gridCol w:w="1843"/>
      </w:tblGrid>
      <w:tr w:rsidR="004B3A11" w:rsidRPr="008B5B88" w14:paraId="40D88663" w14:textId="77777777" w:rsidTr="004B3A11">
        <w:trPr>
          <w:trHeight w:val="25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E3F7" w:themeFill="accent3" w:themeFillTint="99"/>
            <w:vAlign w:val="center"/>
            <w:hideMark/>
          </w:tcPr>
          <w:p w14:paraId="37DB7534" w14:textId="77777777" w:rsidR="004B3A11" w:rsidRPr="008B5B88" w:rsidRDefault="004B3A11" w:rsidP="005D4879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Contractjaar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CE3F7" w:themeFill="accent3" w:themeFillTint="99"/>
            <w:vAlign w:val="center"/>
            <w:hideMark/>
          </w:tcPr>
          <w:p w14:paraId="792C22BB" w14:textId="4C2D65FD" w:rsidR="004B3A11" w:rsidRPr="008B5B88" w:rsidRDefault="00B94DA2" w:rsidP="005D4879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Omzet </w:t>
            </w:r>
            <w:r w:rsidR="004B3A1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Implementatie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CE3F7" w:themeFill="accent3" w:themeFillTint="99"/>
            <w:vAlign w:val="center"/>
            <w:hideMark/>
          </w:tcPr>
          <w:p w14:paraId="2D3D4DC8" w14:textId="0CB9F668" w:rsidR="004B3A11" w:rsidRPr="008B5B88" w:rsidRDefault="00B94DA2" w:rsidP="005D4879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Omzet </w:t>
            </w:r>
            <w:r w:rsidR="004B3A1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Exploitatie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CE3F7" w:themeFill="accent3" w:themeFillTint="99"/>
            <w:vAlign w:val="center"/>
            <w:hideMark/>
          </w:tcPr>
          <w:p w14:paraId="23DDB039" w14:textId="58C92A75" w:rsidR="004B3A11" w:rsidRPr="008B5B88" w:rsidRDefault="004B3A11" w:rsidP="00B94DA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Contract-</w:t>
            </w:r>
            <w:r w:rsidR="00B94DA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waarde*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CE3F7" w:themeFill="accent3" w:themeFillTint="99"/>
            <w:vAlign w:val="center"/>
            <w:hideMark/>
          </w:tcPr>
          <w:p w14:paraId="0ABE47E3" w14:textId="0CF1125D" w:rsidR="004B3A11" w:rsidRPr="008B5B88" w:rsidRDefault="004B3A11" w:rsidP="005D4879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SROI </w:t>
            </w:r>
            <w:r w:rsidR="00B94DA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verplichting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*</w:t>
            </w:r>
            <w:r w:rsidR="00B94DA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4B3A11" w:rsidRPr="008B5B88" w14:paraId="1C4B28E3" w14:textId="77777777" w:rsidTr="004B3A11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86346" w14:textId="77777777" w:rsidR="004B3A11" w:rsidRPr="008B5B88" w:rsidRDefault="004B3A11" w:rsidP="005D4879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55011" w14:textId="77777777" w:rsidR="004B3A11" w:rsidRPr="008B5B88" w:rsidRDefault="004B3A11" w:rsidP="005D4879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D7BA3" w14:textId="77777777" w:rsidR="004B3A11" w:rsidRPr="008B5B88" w:rsidRDefault="004B3A11" w:rsidP="005D4879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CDF6D" w14:textId="77777777" w:rsidR="004B3A11" w:rsidRPr="008B5B88" w:rsidRDefault="004B3A11" w:rsidP="005D4879">
            <w:pPr>
              <w:spacing w:line="240" w:lineRule="auto"/>
              <w:jc w:val="right"/>
              <w:rPr>
                <w:rFonts w:eastAsia="Times New Roman" w:cs="Times New Roman"/>
                <w:color w:val="0070C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42FD1" w14:textId="77777777" w:rsidR="004B3A11" w:rsidRPr="008B5B88" w:rsidRDefault="004B3A11" w:rsidP="005D4879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4B3A11" w:rsidRPr="008B5B88" w14:paraId="7A543C48" w14:textId="77777777" w:rsidTr="004B3A11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C5CA4" w14:textId="77777777" w:rsidR="004B3A11" w:rsidRPr="008B5B88" w:rsidRDefault="004B3A11" w:rsidP="005D4879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AC0B0" w14:textId="77777777" w:rsidR="004B3A11" w:rsidRPr="008B5B88" w:rsidRDefault="004B3A11" w:rsidP="005D4879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F1A38" w14:textId="77777777" w:rsidR="004B3A11" w:rsidRPr="008B5B88" w:rsidRDefault="004B3A11" w:rsidP="005D4879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DC0F8" w14:textId="77777777" w:rsidR="004B3A11" w:rsidRPr="008B5B88" w:rsidRDefault="004B3A11" w:rsidP="005D4879">
            <w:pPr>
              <w:spacing w:line="240" w:lineRule="auto"/>
              <w:jc w:val="right"/>
              <w:rPr>
                <w:rFonts w:eastAsia="Times New Roman" w:cs="Times New Roman"/>
                <w:color w:val="0070C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70C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AFC7" w14:textId="77777777" w:rsidR="004B3A11" w:rsidRPr="008B5B88" w:rsidRDefault="004B3A11" w:rsidP="005D4879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B3A11" w:rsidRPr="008B5B88" w14:paraId="0D7B207B" w14:textId="77777777" w:rsidTr="004B3A11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91F1" w14:textId="77777777" w:rsidR="004B3A11" w:rsidRPr="008B5B88" w:rsidRDefault="004B3A11" w:rsidP="005D4879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80B8" w14:textId="77777777" w:rsidR="004B3A11" w:rsidRPr="008B5B88" w:rsidRDefault="004B3A11" w:rsidP="005D4879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71F8F" w14:textId="77777777" w:rsidR="004B3A11" w:rsidRPr="008B5B88" w:rsidRDefault="004B3A11" w:rsidP="005D4879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28F96" w14:textId="77777777" w:rsidR="004B3A11" w:rsidRPr="008B5B88" w:rsidRDefault="004B3A11" w:rsidP="005D4879">
            <w:pPr>
              <w:spacing w:line="240" w:lineRule="auto"/>
              <w:jc w:val="right"/>
              <w:rPr>
                <w:rFonts w:eastAsia="Times New Roman" w:cs="Times New Roman"/>
                <w:color w:val="0070C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70C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B30C7" w14:textId="77777777" w:rsidR="004B3A11" w:rsidRPr="008B5B88" w:rsidRDefault="004B3A11" w:rsidP="005D4879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B3A11" w:rsidRPr="008B5B88" w14:paraId="789EC474" w14:textId="77777777" w:rsidTr="004B3A11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9CE86" w14:textId="3C37623D" w:rsidR="004B3A11" w:rsidRPr="008B5B88" w:rsidRDefault="004B3A11" w:rsidP="005D4879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Totalen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4BB3A" w14:textId="77777777" w:rsidR="004B3A11" w:rsidRPr="008B5B88" w:rsidRDefault="004B3A11" w:rsidP="005D4879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F8406" w14:textId="77777777" w:rsidR="004B3A11" w:rsidRPr="008B5B88" w:rsidRDefault="004B3A11" w:rsidP="005D4879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8C001" w14:textId="77777777" w:rsidR="004B3A11" w:rsidRPr="008B5B88" w:rsidRDefault="004B3A11" w:rsidP="005D4879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AE0CB" w14:textId="77777777" w:rsidR="004B3A11" w:rsidRPr="008B5B88" w:rsidRDefault="004B3A11" w:rsidP="005D4879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14:paraId="239AC066" w14:textId="63CC7258" w:rsidR="00B94DA2" w:rsidRDefault="00B94DA2" w:rsidP="004B3A11">
      <w:pPr>
        <w:pStyle w:val="broodtekst"/>
      </w:pPr>
      <w:r>
        <w:t>*)  Contractwaarde = totaalomzet Implementatie + Exploitatie</w:t>
      </w:r>
    </w:p>
    <w:p w14:paraId="0AFE1F17" w14:textId="26C30B71" w:rsidR="004B3A11" w:rsidRDefault="004B3A11" w:rsidP="004B3A11">
      <w:pPr>
        <w:pStyle w:val="broodtekst"/>
      </w:pPr>
      <w:r>
        <w:t>*</w:t>
      </w:r>
      <w:r w:rsidR="00B94DA2">
        <w:t>*</w:t>
      </w:r>
      <w:r>
        <w:t>) 50% van de contractwaarde x 5%</w:t>
      </w:r>
    </w:p>
    <w:p w14:paraId="25586F9A" w14:textId="7E4EFC47" w:rsidR="00D05B91" w:rsidRDefault="00D05B91" w:rsidP="00D05B91">
      <w:pPr>
        <w:pStyle w:val="BasistekstOpenbaarMinisterie"/>
      </w:pPr>
    </w:p>
    <w:p w14:paraId="37313205" w14:textId="77777777" w:rsidR="004B3A11" w:rsidRPr="00D05B91" w:rsidRDefault="004B3A11" w:rsidP="00D05B91">
      <w:pPr>
        <w:pStyle w:val="BasistekstOpenbaarMinisterie"/>
      </w:pPr>
    </w:p>
    <w:p w14:paraId="44694F46" w14:textId="06B97D8A" w:rsidR="00030010" w:rsidRPr="004B3A11" w:rsidRDefault="002D6C0C" w:rsidP="004B3A11">
      <w:pPr>
        <w:pStyle w:val="broodtekst"/>
        <w:numPr>
          <w:ilvl w:val="0"/>
          <w:numId w:val="38"/>
        </w:numPr>
        <w:rPr>
          <w:rFonts w:eastAsia="Calibri" w:cs="Maiandra GD"/>
          <w:b/>
          <w:noProof/>
          <w:sz w:val="22"/>
        </w:rPr>
      </w:pPr>
      <w:r w:rsidRPr="004B3A11">
        <w:rPr>
          <w:b/>
          <w:sz w:val="22"/>
        </w:rPr>
        <w:t>Rapportage cont</w:t>
      </w:r>
      <w:r w:rsidR="004B3A11" w:rsidRPr="004B3A11">
        <w:rPr>
          <w:b/>
          <w:sz w:val="22"/>
        </w:rPr>
        <w:t>r</w:t>
      </w:r>
      <w:r w:rsidRPr="004B3A11">
        <w:rPr>
          <w:b/>
          <w:sz w:val="22"/>
        </w:rPr>
        <w:t xml:space="preserve">actjaar </w:t>
      </w:r>
      <w:r w:rsidRPr="004B3A11">
        <w:rPr>
          <w:rFonts w:eastAsia="Calibri" w:cs="Maiandra GD"/>
          <w:b/>
          <w:noProof/>
          <w:sz w:val="22"/>
        </w:rPr>
        <w:t>[20nn]</w:t>
      </w:r>
    </w:p>
    <w:p w14:paraId="5D676686" w14:textId="77777777" w:rsidR="004B3A11" w:rsidRPr="002D6C0C" w:rsidRDefault="004B3A11" w:rsidP="00EF64E7">
      <w:pPr>
        <w:pStyle w:val="broodtekst"/>
        <w:rPr>
          <w:b/>
        </w:rPr>
      </w:pPr>
    </w:p>
    <w:tbl>
      <w:tblPr>
        <w:tblStyle w:val="Rastertabel1licht-Accent1"/>
        <w:tblW w:w="8784" w:type="dxa"/>
        <w:tblLayout w:type="fixed"/>
        <w:tblLook w:val="01E0" w:firstRow="1" w:lastRow="1" w:firstColumn="1" w:lastColumn="1" w:noHBand="0" w:noVBand="0"/>
      </w:tblPr>
      <w:tblGrid>
        <w:gridCol w:w="1813"/>
        <w:gridCol w:w="1813"/>
        <w:gridCol w:w="1814"/>
        <w:gridCol w:w="1813"/>
        <w:gridCol w:w="1531"/>
      </w:tblGrid>
      <w:tr w:rsidR="00E37C09" w:rsidRPr="00055832" w14:paraId="53EE8523" w14:textId="77777777" w:rsidTr="002821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E3F7" w:themeFill="accent3" w:themeFillTint="99"/>
          </w:tcPr>
          <w:p w14:paraId="1BCE11B7" w14:textId="692EDB87" w:rsidR="001A393E" w:rsidRPr="00055832" w:rsidRDefault="001A393E" w:rsidP="00055832">
            <w:pPr>
              <w:spacing w:line="240" w:lineRule="auto"/>
            </w:pPr>
            <w:r w:rsidRPr="00055832">
              <w:t>MI*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E3F7" w:themeFill="accent3" w:themeFillTint="99"/>
          </w:tcPr>
          <w:p w14:paraId="4B8A5B1E" w14:textId="3BD07E23" w:rsidR="001A393E" w:rsidRPr="00055832" w:rsidRDefault="001A393E" w:rsidP="00055832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55832">
              <w:rPr>
                <w:rFonts w:cs="Calibri"/>
              </w:rPr>
              <w:t>Indicatie</w:t>
            </w:r>
            <w:r w:rsidR="00A759AE" w:rsidRPr="00055832">
              <w:rPr>
                <w:rFonts w:cs="Calibri"/>
              </w:rPr>
              <w:t>**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E3F7" w:themeFill="accent3" w:themeFillTint="99"/>
          </w:tcPr>
          <w:p w14:paraId="15D66C3C" w14:textId="46F0BC38" w:rsidR="001A393E" w:rsidRPr="00055832" w:rsidRDefault="001A393E" w:rsidP="00055832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55832">
              <w:rPr>
                <w:rFonts w:cs="Calibri"/>
              </w:rPr>
              <w:t>Kanaal</w:t>
            </w:r>
            <w:r w:rsidR="00A759AE" w:rsidRPr="00055832">
              <w:rPr>
                <w:rFonts w:cs="Calibri"/>
              </w:rPr>
              <w:t>***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E3F7" w:themeFill="accent3" w:themeFillTint="99"/>
          </w:tcPr>
          <w:p w14:paraId="5E030792" w14:textId="53127665" w:rsidR="001A393E" w:rsidRPr="00055832" w:rsidRDefault="001A393E" w:rsidP="00055832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55832">
              <w:t>Inzet (uren)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E3F7" w:themeFill="accent3" w:themeFillTint="99"/>
          </w:tcPr>
          <w:p w14:paraId="35465AB6" w14:textId="45D83D11" w:rsidR="001A393E" w:rsidRPr="00055832" w:rsidRDefault="001A393E" w:rsidP="00055832">
            <w:pPr>
              <w:spacing w:line="240" w:lineRule="auto"/>
            </w:pPr>
            <w:r w:rsidRPr="00055832">
              <w:t>Loonsom (€)</w:t>
            </w:r>
          </w:p>
        </w:tc>
      </w:tr>
      <w:tr w:rsidR="001A393E" w:rsidRPr="00055832" w14:paraId="4745E649" w14:textId="77777777" w:rsidTr="002821CE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C2F8" w14:textId="77777777" w:rsidR="001A393E" w:rsidRPr="00055832" w:rsidRDefault="001A393E" w:rsidP="00055832">
            <w:pPr>
              <w:spacing w:line="240" w:lineRule="auto"/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8A4D" w14:textId="77777777" w:rsidR="001A393E" w:rsidRPr="00055832" w:rsidRDefault="001A393E" w:rsidP="00055832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619F" w14:textId="77777777" w:rsidR="001A393E" w:rsidRPr="00055832" w:rsidRDefault="001A393E" w:rsidP="00055832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ECB2" w14:textId="0F56C465" w:rsidR="001A393E" w:rsidRPr="00055832" w:rsidRDefault="001A393E" w:rsidP="00BB377A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6400" w14:textId="1FE68209" w:rsidR="001A393E" w:rsidRPr="00BB377A" w:rsidRDefault="001A393E" w:rsidP="00BB377A">
            <w:pPr>
              <w:spacing w:line="240" w:lineRule="auto"/>
              <w:jc w:val="right"/>
              <w:rPr>
                <w:b w:val="0"/>
              </w:rPr>
            </w:pPr>
          </w:p>
        </w:tc>
      </w:tr>
      <w:tr w:rsidR="001A393E" w:rsidRPr="00055832" w14:paraId="79516E7D" w14:textId="77777777" w:rsidTr="002821CE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8EF5" w14:textId="77777777" w:rsidR="001A393E" w:rsidRPr="00055832" w:rsidRDefault="001A393E" w:rsidP="00055832">
            <w:pPr>
              <w:spacing w:line="240" w:lineRule="auto"/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159C" w14:textId="77777777" w:rsidR="001A393E" w:rsidRPr="00055832" w:rsidRDefault="001A393E" w:rsidP="00055832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DBE4" w14:textId="77777777" w:rsidR="001A393E" w:rsidRPr="00055832" w:rsidRDefault="001A393E" w:rsidP="00055832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619D" w14:textId="6E48E873" w:rsidR="001A393E" w:rsidRPr="00055832" w:rsidRDefault="001A393E" w:rsidP="00BB377A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AF2F" w14:textId="69175D85" w:rsidR="001A393E" w:rsidRPr="00BB377A" w:rsidRDefault="001A393E" w:rsidP="00BB377A">
            <w:pPr>
              <w:spacing w:line="240" w:lineRule="auto"/>
              <w:jc w:val="right"/>
              <w:rPr>
                <w:b w:val="0"/>
              </w:rPr>
            </w:pPr>
          </w:p>
        </w:tc>
      </w:tr>
      <w:tr w:rsidR="001A393E" w:rsidRPr="00055832" w14:paraId="0292BC4A" w14:textId="77777777" w:rsidTr="002821CE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A8E3" w14:textId="77777777" w:rsidR="001A393E" w:rsidRPr="00055832" w:rsidRDefault="001A393E" w:rsidP="00055832">
            <w:pPr>
              <w:spacing w:line="240" w:lineRule="auto"/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DCA3" w14:textId="77777777" w:rsidR="001A393E" w:rsidRPr="00055832" w:rsidRDefault="001A393E" w:rsidP="00055832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40B1" w14:textId="77777777" w:rsidR="001A393E" w:rsidRPr="00055832" w:rsidRDefault="001A393E" w:rsidP="00055832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9A38" w14:textId="74A6E3A7" w:rsidR="001A393E" w:rsidRPr="00055832" w:rsidRDefault="001A393E" w:rsidP="00BB377A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40F8" w14:textId="406BB7BE" w:rsidR="001A393E" w:rsidRPr="00BB377A" w:rsidRDefault="001A393E" w:rsidP="00BB377A">
            <w:pPr>
              <w:spacing w:line="240" w:lineRule="auto"/>
              <w:jc w:val="right"/>
              <w:rPr>
                <w:b w:val="0"/>
              </w:rPr>
            </w:pPr>
          </w:p>
        </w:tc>
      </w:tr>
      <w:tr w:rsidR="001A393E" w:rsidRPr="00055832" w14:paraId="453F835A" w14:textId="77777777" w:rsidTr="002821CE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17BA" w14:textId="77777777" w:rsidR="001A393E" w:rsidRPr="00055832" w:rsidRDefault="001A393E" w:rsidP="00055832">
            <w:pPr>
              <w:spacing w:line="240" w:lineRule="auto"/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E9DA" w14:textId="77777777" w:rsidR="001A393E" w:rsidRPr="00055832" w:rsidRDefault="001A393E" w:rsidP="00055832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1B46" w14:textId="77777777" w:rsidR="001A393E" w:rsidRPr="00055832" w:rsidRDefault="001A393E" w:rsidP="00055832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266B" w14:textId="47731AE5" w:rsidR="001A393E" w:rsidRPr="00055832" w:rsidRDefault="001A393E" w:rsidP="00BB377A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B67B" w14:textId="4178842A" w:rsidR="001A393E" w:rsidRPr="00BB377A" w:rsidRDefault="001A393E" w:rsidP="00BB377A">
            <w:pPr>
              <w:spacing w:line="240" w:lineRule="auto"/>
              <w:jc w:val="right"/>
              <w:rPr>
                <w:b w:val="0"/>
              </w:rPr>
            </w:pPr>
          </w:p>
        </w:tc>
      </w:tr>
      <w:tr w:rsidR="001A393E" w:rsidRPr="00055832" w14:paraId="07DC4CF6" w14:textId="77777777" w:rsidTr="002821CE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94B2" w14:textId="77777777" w:rsidR="001A393E" w:rsidRPr="00055832" w:rsidRDefault="001A393E" w:rsidP="00055832">
            <w:pPr>
              <w:spacing w:line="240" w:lineRule="auto"/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554B" w14:textId="77777777" w:rsidR="001A393E" w:rsidRPr="00055832" w:rsidRDefault="001A393E" w:rsidP="00055832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F5EA" w14:textId="77777777" w:rsidR="001A393E" w:rsidRPr="00055832" w:rsidRDefault="001A393E" w:rsidP="00055832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D96B" w14:textId="77777777" w:rsidR="001A393E" w:rsidRPr="00055832" w:rsidRDefault="001A393E" w:rsidP="00BB377A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9551" w14:textId="77777777" w:rsidR="001A393E" w:rsidRPr="00BB377A" w:rsidRDefault="001A393E" w:rsidP="00BB377A">
            <w:pPr>
              <w:spacing w:line="240" w:lineRule="auto"/>
              <w:jc w:val="right"/>
              <w:rPr>
                <w:b w:val="0"/>
              </w:rPr>
            </w:pPr>
          </w:p>
        </w:tc>
      </w:tr>
      <w:tr w:rsidR="002D6EB1" w:rsidRPr="00055832" w14:paraId="631BD0AA" w14:textId="77777777" w:rsidTr="002821CE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5DA2" w14:textId="6B4247E6" w:rsidR="002D6EB1" w:rsidRPr="00055832" w:rsidRDefault="002D6EB1" w:rsidP="00055832">
            <w:pPr>
              <w:spacing w:line="240" w:lineRule="auto"/>
              <w:rPr>
                <w:b w:val="0"/>
              </w:rPr>
            </w:pPr>
            <w:r w:rsidRPr="00055832">
              <w:t>Totaal</w:t>
            </w:r>
            <w:r w:rsidR="00712B77" w:rsidRPr="00055832">
              <w:t xml:space="preserve"> besteed</w:t>
            </w:r>
            <w:r w:rsidRPr="00055832">
              <w:t>, transport naar verantwoording SROI-Budget</w:t>
            </w:r>
            <w:r w:rsidR="00712B77" w:rsidRPr="00055832">
              <w:t xml:space="preserve">: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D8AF" w14:textId="29080DAA" w:rsidR="002D6EB1" w:rsidRPr="00FF4E21" w:rsidRDefault="002D6EB1" w:rsidP="00BB377A">
            <w:pPr>
              <w:spacing w:line="240" w:lineRule="auto"/>
              <w:jc w:val="right"/>
              <w:rPr>
                <w:b w:val="0"/>
              </w:rPr>
            </w:pPr>
          </w:p>
        </w:tc>
      </w:tr>
    </w:tbl>
    <w:p w14:paraId="3491162F" w14:textId="27093741" w:rsidR="00EF64E7" w:rsidRDefault="00894D33" w:rsidP="00EF64E7">
      <w:pPr>
        <w:pStyle w:val="broodtekst"/>
      </w:pPr>
      <w:r>
        <w:t>*) Medewerkers-i</w:t>
      </w:r>
      <w:r w:rsidR="00AC1F1B" w:rsidRPr="00AC1F1B">
        <w:t>dentificatie. Gelieve hier geen naam te vermelden i.v.m. privacy</w:t>
      </w:r>
      <w:r w:rsidR="00EF64E7" w:rsidRPr="00AC1F1B">
        <w:t>.</w:t>
      </w:r>
    </w:p>
    <w:p w14:paraId="22812D83" w14:textId="5B8FB729" w:rsidR="00AC1F1B" w:rsidRDefault="004571B4" w:rsidP="00EF64E7">
      <w:pPr>
        <w:pStyle w:val="broodtekst"/>
      </w:pPr>
      <w:r>
        <w:t>**) Indicatie ingezette arbeidskracht, bijvoorbeeld WWB, WSW, WIA, etc.</w:t>
      </w:r>
    </w:p>
    <w:p w14:paraId="337286D9" w14:textId="13EC338F" w:rsidR="004571B4" w:rsidRDefault="004571B4" w:rsidP="00EF64E7">
      <w:pPr>
        <w:pStyle w:val="broodtekst"/>
      </w:pPr>
      <w:r>
        <w:t xml:space="preserve">***) </w:t>
      </w:r>
      <w:r w:rsidRPr="004571B4">
        <w:t>Wervingskanaal</w:t>
      </w:r>
      <w:r>
        <w:t>, bijvoorbeeld G</w:t>
      </w:r>
      <w:r w:rsidRPr="004571B4">
        <w:t xml:space="preserve">emeente, UWV, </w:t>
      </w:r>
      <w:r>
        <w:t>Team Werk, etc.</w:t>
      </w:r>
    </w:p>
    <w:p w14:paraId="2EA9E7E0" w14:textId="06D01275" w:rsidR="00EF64E7" w:rsidRDefault="00EF64E7" w:rsidP="00EF64E7">
      <w:pPr>
        <w:pStyle w:val="broodtekst"/>
      </w:pPr>
    </w:p>
    <w:p w14:paraId="7760BE42" w14:textId="2C957031" w:rsidR="00D05B91" w:rsidRDefault="00D05B91" w:rsidP="00EF64E7">
      <w:pPr>
        <w:pStyle w:val="broodtekst"/>
      </w:pPr>
    </w:p>
    <w:p w14:paraId="7BFDD5F3" w14:textId="77777777" w:rsidR="00D05B91" w:rsidRDefault="00D05B91" w:rsidP="00EF64E7">
      <w:pPr>
        <w:pStyle w:val="broodtekst"/>
      </w:pPr>
    </w:p>
    <w:p w14:paraId="0A4FC68D" w14:textId="4C55695C" w:rsidR="00957526" w:rsidRDefault="00AC1F1B" w:rsidP="004B3A11">
      <w:pPr>
        <w:pStyle w:val="broodtekst"/>
        <w:numPr>
          <w:ilvl w:val="0"/>
          <w:numId w:val="38"/>
        </w:numPr>
        <w:rPr>
          <w:b/>
          <w:sz w:val="22"/>
        </w:rPr>
      </w:pPr>
      <w:r w:rsidRPr="004B3A11">
        <w:rPr>
          <w:b/>
          <w:sz w:val="22"/>
        </w:rPr>
        <w:t xml:space="preserve">Verantwoording </w:t>
      </w:r>
      <w:r w:rsidR="00957526" w:rsidRPr="004B3A11">
        <w:rPr>
          <w:b/>
          <w:sz w:val="22"/>
        </w:rPr>
        <w:t>SROI-</w:t>
      </w:r>
      <w:bookmarkStart w:id="0" w:name="_GoBack"/>
      <w:bookmarkEnd w:id="0"/>
      <w:r w:rsidR="00957526" w:rsidRPr="004B3A11">
        <w:rPr>
          <w:b/>
          <w:sz w:val="22"/>
        </w:rPr>
        <w:t>Budget</w:t>
      </w:r>
    </w:p>
    <w:p w14:paraId="78BE72BD" w14:textId="77777777" w:rsidR="004B3A11" w:rsidRPr="004B3A11" w:rsidRDefault="004B3A11" w:rsidP="00957526">
      <w:pPr>
        <w:pStyle w:val="broodtekst"/>
        <w:rPr>
          <w:b/>
          <w:sz w:val="22"/>
        </w:rPr>
      </w:pPr>
    </w:p>
    <w:tbl>
      <w:tblPr>
        <w:tblW w:w="878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1560"/>
        <w:gridCol w:w="1559"/>
        <w:gridCol w:w="1559"/>
        <w:gridCol w:w="1843"/>
      </w:tblGrid>
      <w:tr w:rsidR="008B5B88" w:rsidRPr="008B5B88" w14:paraId="298A0BAF" w14:textId="77777777" w:rsidTr="002821CE">
        <w:trPr>
          <w:trHeight w:val="25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E3F7" w:themeFill="accent3" w:themeFillTint="99"/>
            <w:vAlign w:val="center"/>
            <w:hideMark/>
          </w:tcPr>
          <w:p w14:paraId="45461558" w14:textId="77777777" w:rsidR="008B5B88" w:rsidRPr="008B5B88" w:rsidRDefault="008B5B88" w:rsidP="008B5B88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Contractjaar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CE3F7" w:themeFill="accent3" w:themeFillTint="99"/>
            <w:vAlign w:val="center"/>
            <w:hideMark/>
          </w:tcPr>
          <w:p w14:paraId="2CADBDB1" w14:textId="77777777" w:rsidR="008B5B88" w:rsidRPr="008B5B88" w:rsidRDefault="008B5B88" w:rsidP="008B5B88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Eenmalig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CE3F7" w:themeFill="accent3" w:themeFillTint="99"/>
            <w:vAlign w:val="center"/>
            <w:hideMark/>
          </w:tcPr>
          <w:p w14:paraId="2052F848" w14:textId="77777777" w:rsidR="008B5B88" w:rsidRPr="008B5B88" w:rsidRDefault="008B5B88" w:rsidP="008B5B88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SROI*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CE3F7" w:themeFill="accent3" w:themeFillTint="99"/>
            <w:vAlign w:val="center"/>
            <w:hideMark/>
          </w:tcPr>
          <w:p w14:paraId="2A0BB8DA" w14:textId="77777777" w:rsidR="008B5B88" w:rsidRPr="008B5B88" w:rsidRDefault="008B5B88" w:rsidP="008B5B88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Besteed**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CE3F7" w:themeFill="accent3" w:themeFillTint="99"/>
            <w:vAlign w:val="center"/>
            <w:hideMark/>
          </w:tcPr>
          <w:p w14:paraId="1EBF3CBE" w14:textId="7DD533C3" w:rsidR="008B5B88" w:rsidRPr="008B5B88" w:rsidRDefault="008B5B88" w:rsidP="008B5B88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Jaarsaldo</w:t>
            </w:r>
            <w:r w:rsidR="00D53C8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***</w:t>
            </w:r>
          </w:p>
        </w:tc>
      </w:tr>
      <w:tr w:rsidR="008B5B88" w:rsidRPr="008B5B88" w14:paraId="03747471" w14:textId="77777777" w:rsidTr="00D53C8B">
        <w:trPr>
          <w:trHeight w:val="25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EF711" w14:textId="77777777" w:rsidR="008B5B88" w:rsidRPr="008B5B88" w:rsidRDefault="008B5B88" w:rsidP="008B5B88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90D61" w14:textId="28E847F7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34A03" w14:textId="3AECC903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B0DA8" w14:textId="00864AB6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color w:val="0070C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EB8D" w14:textId="0900D8B5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8B5B88" w:rsidRPr="008B5B88" w14:paraId="1A9B4D16" w14:textId="77777777" w:rsidTr="00D53C8B">
        <w:trPr>
          <w:trHeight w:val="25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3BC0A" w14:textId="77777777" w:rsidR="008B5B88" w:rsidRPr="008B5B88" w:rsidRDefault="008B5B88" w:rsidP="008B5B88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8CD3" w14:textId="77777777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42F2D" w14:textId="77777777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B7DA" w14:textId="77777777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color w:val="0070C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70C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3EC40" w14:textId="77777777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B5B88" w:rsidRPr="008B5B88" w14:paraId="662CA171" w14:textId="77777777" w:rsidTr="00D53C8B">
        <w:trPr>
          <w:trHeight w:val="25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905CE" w14:textId="77777777" w:rsidR="008B5B88" w:rsidRPr="008B5B88" w:rsidRDefault="008B5B88" w:rsidP="008B5B88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08E3F" w14:textId="77777777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DBA1" w14:textId="77777777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F9A0A" w14:textId="77777777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color w:val="0070C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70C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53059" w14:textId="77777777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B5B88" w:rsidRPr="008B5B88" w14:paraId="5B8F2F2B" w14:textId="77777777" w:rsidTr="00D53C8B">
        <w:trPr>
          <w:trHeight w:val="25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A6775" w14:textId="6E3FD3DF" w:rsidR="008B5B88" w:rsidRPr="008B5B88" w:rsidRDefault="008B5B88" w:rsidP="00D53C8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Totalen </w:t>
            </w:r>
            <w:r w:rsidR="00D53C8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E</w:t>
            </w: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enmalig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FD390" w14:textId="77777777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40FE7" w14:textId="77777777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13E5" w14:textId="77777777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EFF27" w14:textId="77777777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8B5B88" w:rsidRPr="008B5B88" w14:paraId="76455154" w14:textId="77777777" w:rsidTr="00D53C8B">
        <w:trPr>
          <w:trHeight w:val="255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1160B6" w14:textId="77777777" w:rsidR="008B5B88" w:rsidRPr="008B5B88" w:rsidRDefault="008B5B88" w:rsidP="008B5B88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B7E2A8" w14:textId="77777777" w:rsidR="008B5B88" w:rsidRPr="008B5B88" w:rsidRDefault="008B5B88" w:rsidP="008B5B88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7F3E3E" w14:textId="77777777" w:rsidR="008B5B88" w:rsidRPr="008B5B88" w:rsidRDefault="008B5B88" w:rsidP="008B5B88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83AA10" w14:textId="77777777" w:rsidR="008B5B88" w:rsidRPr="008B5B88" w:rsidRDefault="008B5B88" w:rsidP="008B5B88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2003F9" w14:textId="77777777" w:rsidR="008B5B88" w:rsidRPr="008B5B88" w:rsidRDefault="008B5B88" w:rsidP="008B5B88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B5B88" w:rsidRPr="008B5B88" w14:paraId="5D78C9B8" w14:textId="77777777" w:rsidTr="002821CE">
        <w:trPr>
          <w:trHeight w:val="25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E3F7" w:themeFill="accent3" w:themeFillTint="99"/>
            <w:vAlign w:val="center"/>
            <w:hideMark/>
          </w:tcPr>
          <w:p w14:paraId="5C4DF69B" w14:textId="77777777" w:rsidR="008B5B88" w:rsidRPr="008B5B88" w:rsidRDefault="008B5B88" w:rsidP="008B5B88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Contractjaar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CE3F7" w:themeFill="accent3" w:themeFillTint="99"/>
            <w:vAlign w:val="center"/>
            <w:hideMark/>
          </w:tcPr>
          <w:p w14:paraId="35FA7226" w14:textId="77777777" w:rsidR="008B5B88" w:rsidRPr="008B5B88" w:rsidRDefault="008B5B88" w:rsidP="008B5B88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Jaarlijks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CE3F7" w:themeFill="accent3" w:themeFillTint="99"/>
            <w:vAlign w:val="center"/>
            <w:hideMark/>
          </w:tcPr>
          <w:p w14:paraId="63F9ED7A" w14:textId="77777777" w:rsidR="008B5B88" w:rsidRPr="008B5B88" w:rsidRDefault="008B5B88" w:rsidP="008B5B88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SROI*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CE3F7" w:themeFill="accent3" w:themeFillTint="99"/>
            <w:vAlign w:val="center"/>
            <w:hideMark/>
          </w:tcPr>
          <w:p w14:paraId="06183AB7" w14:textId="77777777" w:rsidR="008B5B88" w:rsidRPr="008B5B88" w:rsidRDefault="008B5B88" w:rsidP="008B5B88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Besteed**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CE3F7" w:themeFill="accent3" w:themeFillTint="99"/>
            <w:vAlign w:val="center"/>
            <w:hideMark/>
          </w:tcPr>
          <w:p w14:paraId="6A912657" w14:textId="2C4160DA" w:rsidR="008B5B88" w:rsidRPr="008B5B88" w:rsidRDefault="008B5B88" w:rsidP="008B5B88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Jaarsaldo</w:t>
            </w:r>
            <w:r w:rsidR="00D53C8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***</w:t>
            </w:r>
          </w:p>
        </w:tc>
      </w:tr>
      <w:tr w:rsidR="008B5B88" w:rsidRPr="008B5B88" w14:paraId="2E927EB4" w14:textId="77777777" w:rsidTr="00D53C8B">
        <w:trPr>
          <w:trHeight w:val="25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F8A2E" w14:textId="77777777" w:rsidR="008B5B88" w:rsidRPr="008B5B88" w:rsidRDefault="008B5B88" w:rsidP="008B5B88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50DF6" w14:textId="77777777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54499" w14:textId="77777777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57E31" w14:textId="77777777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70B20" w14:textId="77777777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B5B88" w:rsidRPr="008B5B88" w14:paraId="52C159E4" w14:textId="77777777" w:rsidTr="00D53C8B">
        <w:trPr>
          <w:trHeight w:val="25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37C15" w14:textId="77777777" w:rsidR="008B5B88" w:rsidRPr="008B5B88" w:rsidRDefault="008B5B88" w:rsidP="008B5B88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C106A" w14:textId="77777777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E83BA" w14:textId="77777777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072E1" w14:textId="77777777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3E267" w14:textId="77777777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B5B88" w:rsidRPr="008B5B88" w14:paraId="50062409" w14:textId="77777777" w:rsidTr="00D53C8B">
        <w:trPr>
          <w:trHeight w:val="25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811FC" w14:textId="77777777" w:rsidR="008B5B88" w:rsidRPr="008B5B88" w:rsidRDefault="008B5B88" w:rsidP="008B5B88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6AA65" w14:textId="77777777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3A0DC" w14:textId="77777777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EEC4A" w14:textId="77777777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color w:val="0070C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70C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BC0F3" w14:textId="77777777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B5B88" w:rsidRPr="008B5B88" w14:paraId="0445D3E2" w14:textId="77777777" w:rsidTr="00D53C8B">
        <w:trPr>
          <w:trHeight w:val="25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14D8E" w14:textId="00DBB86B" w:rsidR="008B5B88" w:rsidRPr="008B5B88" w:rsidRDefault="00D53C8B" w:rsidP="008B5B88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Totalen J</w:t>
            </w:r>
            <w:r w:rsidR="008B5B88"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aarlijks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03B9" w14:textId="77777777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0A074" w14:textId="77777777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87096" w14:textId="77777777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3FA4A" w14:textId="77777777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8B5B88" w:rsidRPr="008B5B88" w14:paraId="74863FAE" w14:textId="77777777" w:rsidTr="00D53C8B">
        <w:trPr>
          <w:trHeight w:val="255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DE4744" w14:textId="77777777" w:rsidR="008B5B88" w:rsidRPr="008B5B88" w:rsidRDefault="008B5B88" w:rsidP="008B5B88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60BE17" w14:textId="77777777" w:rsidR="008B5B88" w:rsidRPr="008B5B88" w:rsidRDefault="008B5B88" w:rsidP="008B5B88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694FA7" w14:textId="77777777" w:rsidR="008B5B88" w:rsidRPr="008B5B88" w:rsidRDefault="008B5B88" w:rsidP="008B5B88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215E3C" w14:textId="77777777" w:rsidR="008B5B88" w:rsidRPr="008B5B88" w:rsidRDefault="008B5B88" w:rsidP="008B5B88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28EFDA" w14:textId="77777777" w:rsidR="008B5B88" w:rsidRPr="008B5B88" w:rsidRDefault="008B5B88" w:rsidP="008B5B88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B5B88" w:rsidRPr="008B5B88" w14:paraId="626ED64B" w14:textId="77777777" w:rsidTr="00D53C8B">
        <w:trPr>
          <w:trHeight w:val="51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ECF9" w14:textId="59F1BB3F" w:rsidR="008B5B88" w:rsidRPr="008B5B88" w:rsidRDefault="008B5B88" w:rsidP="008B5B88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Totalen</w:t>
            </w: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br/>
            </w:r>
            <w:r w:rsidR="00D53C8B">
              <w:rPr>
                <w:rFonts w:eastAsia="Times New Roman" w:cs="Times New Roman"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="00D53C8B">
              <w:rPr>
                <w:rFonts w:eastAsia="Times New Roman" w:cs="Times New Roman"/>
                <w:bCs/>
                <w:color w:val="000000"/>
                <w:sz w:val="20"/>
                <w:szCs w:val="20"/>
              </w:rPr>
              <w:t>Eenmalig+J</w:t>
            </w:r>
            <w:r w:rsidRPr="008B5B88">
              <w:rPr>
                <w:rFonts w:eastAsia="Times New Roman" w:cs="Times New Roman"/>
                <w:bCs/>
                <w:color w:val="000000"/>
                <w:sz w:val="20"/>
                <w:szCs w:val="20"/>
              </w:rPr>
              <w:t>aarlijks</w:t>
            </w:r>
            <w:proofErr w:type="spellEnd"/>
            <w:r w:rsidRPr="008B5B88">
              <w:rPr>
                <w:rFonts w:eastAsia="Times New Roman" w:cs="Times New Roman"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0E28C" w14:textId="77777777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009BF" w14:textId="77777777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2CC04" w14:textId="77777777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970F3" w14:textId="77777777" w:rsidR="008B5B88" w:rsidRPr="008B5B88" w:rsidRDefault="008B5B88" w:rsidP="008B5B88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B8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14:paraId="277FFC10" w14:textId="3B187CF3" w:rsidR="00957526" w:rsidRDefault="00957526" w:rsidP="00957526">
      <w:pPr>
        <w:pStyle w:val="broodtekst"/>
      </w:pPr>
      <w:r>
        <w:t xml:space="preserve">*) 50% van de </w:t>
      </w:r>
      <w:r w:rsidR="00D53C8B">
        <w:t>contractwaarde x 5%</w:t>
      </w:r>
    </w:p>
    <w:p w14:paraId="7698FB12" w14:textId="7730FF81" w:rsidR="00712B77" w:rsidRDefault="00712B77" w:rsidP="00957526">
      <w:pPr>
        <w:pStyle w:val="broodtekst"/>
      </w:pPr>
      <w:r>
        <w:t>**) Zie rapportage contractjaar</w:t>
      </w:r>
    </w:p>
    <w:p w14:paraId="2DC7028F" w14:textId="0BF43EF0" w:rsidR="00712B77" w:rsidRDefault="00712B77" w:rsidP="00957526">
      <w:pPr>
        <w:pStyle w:val="broodtekst"/>
      </w:pPr>
      <w:r>
        <w:t>***) Verschil tussen SROI en Besteed in het betreffende contractjaar (positief is onderbesteding, negatief is overbesteding)</w:t>
      </w:r>
    </w:p>
    <w:p w14:paraId="5E5BB504" w14:textId="5BCC0974" w:rsidR="00957526" w:rsidRDefault="00957526" w:rsidP="00EF64E7">
      <w:pPr>
        <w:pStyle w:val="broodtekst"/>
      </w:pPr>
    </w:p>
    <w:p w14:paraId="3D938B05" w14:textId="41E24EA5" w:rsidR="00D05B91" w:rsidRDefault="00D05B91" w:rsidP="00EF64E7">
      <w:pPr>
        <w:pStyle w:val="broodtekst"/>
      </w:pPr>
    </w:p>
    <w:p w14:paraId="21EFDA1F" w14:textId="77777777" w:rsidR="00D05B91" w:rsidRDefault="00D05B91" w:rsidP="00EF64E7">
      <w:pPr>
        <w:pStyle w:val="broodtekst"/>
      </w:pPr>
    </w:p>
    <w:p w14:paraId="3C66E0FD" w14:textId="05D8FB72" w:rsidR="00E635F5" w:rsidRPr="004B3A11" w:rsidRDefault="00E635F5" w:rsidP="004B3A11">
      <w:pPr>
        <w:pStyle w:val="broodtekst"/>
        <w:numPr>
          <w:ilvl w:val="0"/>
          <w:numId w:val="38"/>
        </w:numPr>
        <w:rPr>
          <w:b/>
          <w:sz w:val="22"/>
        </w:rPr>
      </w:pPr>
      <w:r w:rsidRPr="004B3A11">
        <w:rPr>
          <w:b/>
          <w:sz w:val="22"/>
        </w:rPr>
        <w:t>Toelichting</w:t>
      </w:r>
    </w:p>
    <w:p w14:paraId="53F6F2DD" w14:textId="159F5247" w:rsidR="00E635F5" w:rsidRPr="00E635F5" w:rsidRDefault="00E635F5" w:rsidP="00E635F5">
      <w:pPr>
        <w:pStyle w:val="broodtekst"/>
        <w:spacing w:line="276" w:lineRule="auto"/>
        <w:rPr>
          <w:rFonts w:eastAsia="Calibri" w:cs="Maiandra GD"/>
          <w:noProof/>
          <w:color w:val="0000FF"/>
          <w:lang w:eastAsia="en-US"/>
        </w:rPr>
      </w:pPr>
      <w:r w:rsidRPr="00E635F5">
        <w:rPr>
          <w:rFonts w:eastAsia="Calibri" w:cs="Maiandra GD"/>
          <w:noProof/>
          <w:color w:val="0000FF"/>
          <w:lang w:eastAsia="en-US"/>
        </w:rPr>
        <w:t xml:space="preserve">[Toelichting op de voortgang van de besteding. Indien het jaarsaldo </w:t>
      </w:r>
      <w:r w:rsidR="00BD37BD" w:rsidRPr="00E37C09">
        <w:rPr>
          <w:rFonts w:eastAsia="Calibri" w:cs="Maiandra GD"/>
          <w:noProof/>
          <w:color w:val="0000FF"/>
          <w:lang w:eastAsia="en-US"/>
        </w:rPr>
        <w:t>posi</w:t>
      </w:r>
      <w:r w:rsidRPr="00E37C09">
        <w:rPr>
          <w:rFonts w:eastAsia="Calibri" w:cs="Maiandra GD"/>
          <w:noProof/>
          <w:color w:val="0000FF"/>
          <w:lang w:eastAsia="en-US"/>
        </w:rPr>
        <w:t>tief</w:t>
      </w:r>
      <w:r w:rsidR="00BD37BD">
        <w:rPr>
          <w:rFonts w:eastAsia="Calibri" w:cs="Maiandra GD"/>
          <w:noProof/>
          <w:color w:val="0000FF"/>
          <w:lang w:eastAsia="en-US"/>
        </w:rPr>
        <w:t xml:space="preserve"> is of het totaal saldo is </w:t>
      </w:r>
      <w:r w:rsidR="00BD37BD" w:rsidRPr="00E37C09">
        <w:rPr>
          <w:rFonts w:eastAsia="Calibri" w:cs="Maiandra GD"/>
          <w:noProof/>
          <w:color w:val="0000FF"/>
          <w:lang w:eastAsia="en-US"/>
        </w:rPr>
        <w:t>posi</w:t>
      </w:r>
      <w:r w:rsidRPr="00E37C09">
        <w:rPr>
          <w:rFonts w:eastAsia="Calibri" w:cs="Maiandra GD"/>
          <w:noProof/>
          <w:color w:val="0000FF"/>
          <w:lang w:eastAsia="en-US"/>
        </w:rPr>
        <w:t>tief</w:t>
      </w:r>
      <w:r w:rsidRPr="00E635F5">
        <w:rPr>
          <w:rFonts w:eastAsia="Calibri" w:cs="Maiandra GD"/>
          <w:noProof/>
          <w:color w:val="0000FF"/>
          <w:lang w:eastAsia="en-US"/>
        </w:rPr>
        <w:t xml:space="preserve">, dan is er sprake van een achterstand op de SROI-besteding. </w:t>
      </w:r>
      <w:r w:rsidR="00422599">
        <w:rPr>
          <w:rFonts w:eastAsia="Calibri" w:cs="Maiandra GD"/>
          <w:noProof/>
          <w:color w:val="0000FF"/>
          <w:lang w:eastAsia="en-US"/>
        </w:rPr>
        <w:t xml:space="preserve">Ingebrekestelling moet dan vermeden worden door </w:t>
      </w:r>
      <w:r w:rsidRPr="00E635F5">
        <w:rPr>
          <w:rFonts w:eastAsia="Calibri" w:cs="Maiandra GD"/>
          <w:noProof/>
          <w:color w:val="0000FF"/>
          <w:lang w:eastAsia="en-US"/>
        </w:rPr>
        <w:t xml:space="preserve">hier </w:t>
      </w:r>
      <w:r w:rsidR="00422599">
        <w:rPr>
          <w:rFonts w:eastAsia="Calibri" w:cs="Maiandra GD"/>
          <w:noProof/>
          <w:color w:val="0000FF"/>
          <w:lang w:eastAsia="en-US"/>
        </w:rPr>
        <w:t xml:space="preserve">de oorzaken te identificeren </w:t>
      </w:r>
      <w:r w:rsidRPr="00E635F5">
        <w:rPr>
          <w:rFonts w:eastAsia="Calibri" w:cs="Maiandra GD"/>
          <w:noProof/>
          <w:color w:val="0000FF"/>
          <w:lang w:eastAsia="en-US"/>
        </w:rPr>
        <w:t xml:space="preserve">en </w:t>
      </w:r>
      <w:r w:rsidR="00422599">
        <w:rPr>
          <w:rFonts w:eastAsia="Calibri" w:cs="Maiandra GD"/>
          <w:noProof/>
          <w:color w:val="0000FF"/>
          <w:lang w:eastAsia="en-US"/>
        </w:rPr>
        <w:t xml:space="preserve">aan te geven </w:t>
      </w:r>
      <w:r w:rsidRPr="00E635F5">
        <w:rPr>
          <w:rFonts w:eastAsia="Calibri" w:cs="Maiandra GD"/>
          <w:noProof/>
          <w:color w:val="0000FF"/>
          <w:lang w:eastAsia="en-US"/>
        </w:rPr>
        <w:t>welke maatregelen worden genomen om de achterstand in te lopen.]</w:t>
      </w:r>
    </w:p>
    <w:p w14:paraId="0B3B362C" w14:textId="77777777" w:rsidR="00E635F5" w:rsidRDefault="00E635F5" w:rsidP="00EF64E7">
      <w:pPr>
        <w:pStyle w:val="broodtekst"/>
      </w:pPr>
    </w:p>
    <w:p w14:paraId="48BF3B30" w14:textId="77777777" w:rsidR="00B37FC9" w:rsidRDefault="00B37FC9" w:rsidP="00F674CF">
      <w:pPr>
        <w:pStyle w:val="broodtekst"/>
        <w:rPr>
          <w:b/>
        </w:rPr>
      </w:pPr>
    </w:p>
    <w:p w14:paraId="61BA7415" w14:textId="77777777" w:rsidR="00B37FC9" w:rsidRDefault="00B37FC9" w:rsidP="00F674CF">
      <w:pPr>
        <w:pStyle w:val="broodtekst"/>
        <w:rPr>
          <w:b/>
        </w:rPr>
      </w:pPr>
    </w:p>
    <w:p w14:paraId="34E40471" w14:textId="56F5D789" w:rsidR="00F674CF" w:rsidRDefault="00F674CF" w:rsidP="00B37FC9">
      <w:pPr>
        <w:pStyle w:val="broodtekst"/>
        <w:numPr>
          <w:ilvl w:val="0"/>
          <w:numId w:val="38"/>
        </w:numPr>
        <w:rPr>
          <w:b/>
          <w:sz w:val="22"/>
        </w:rPr>
      </w:pPr>
      <w:r w:rsidRPr="00B37FC9">
        <w:rPr>
          <w:b/>
          <w:sz w:val="22"/>
        </w:rPr>
        <w:t>Vaststelling</w:t>
      </w:r>
    </w:p>
    <w:p w14:paraId="305A7D6F" w14:textId="77777777" w:rsidR="00B37FC9" w:rsidRPr="00B37FC9" w:rsidRDefault="00B37FC9" w:rsidP="00B37FC9">
      <w:pPr>
        <w:pStyle w:val="broodtekst"/>
        <w:rPr>
          <w:b/>
          <w:sz w:val="22"/>
        </w:rPr>
      </w:pPr>
    </w:p>
    <w:p w14:paraId="4B962F11" w14:textId="16EE049C" w:rsidR="00B37FC9" w:rsidRDefault="00F674CF" w:rsidP="003473E8">
      <w:pPr>
        <w:pStyle w:val="broodtekst"/>
        <w:spacing w:line="276" w:lineRule="auto"/>
      </w:pPr>
      <w:r w:rsidRPr="00F35494">
        <w:rPr>
          <w:rFonts w:eastAsia="Calibri" w:cs="Maiandra GD"/>
          <w:noProof/>
          <w:color w:val="0000FF"/>
          <w:lang w:eastAsia="en-US"/>
        </w:rPr>
        <w:t>[Naam Opdrachtnemer(s)] [verklaart/verklaren]</w:t>
      </w:r>
      <w:r w:rsidRPr="00A15A26">
        <w:rPr>
          <w:rFonts w:cs="Arial"/>
        </w:rPr>
        <w:t xml:space="preserve"> hierbij dat zij </w:t>
      </w:r>
      <w:r w:rsidR="00BD37BD">
        <w:rPr>
          <w:rFonts w:cs="Arial"/>
        </w:rPr>
        <w:t xml:space="preserve">op </w:t>
      </w:r>
      <w:r w:rsidR="00BD37BD" w:rsidRPr="00E37C09">
        <w:rPr>
          <w:rFonts w:cs="Arial"/>
        </w:rPr>
        <w:t>boven</w:t>
      </w:r>
      <w:r w:rsidRPr="00E37C09">
        <w:rPr>
          <w:rFonts w:cs="Arial"/>
        </w:rPr>
        <w:t>staande</w:t>
      </w:r>
      <w:r>
        <w:rPr>
          <w:rFonts w:cs="Arial"/>
        </w:rPr>
        <w:t xml:space="preserve"> wijze </w:t>
      </w:r>
      <w:r w:rsidRPr="00F35494">
        <w:rPr>
          <w:rFonts w:eastAsia="Calibri" w:cs="Maiandra GD"/>
          <w:noProof/>
          <w:color w:val="0000FF"/>
          <w:lang w:eastAsia="en-US"/>
        </w:rPr>
        <w:t>[voldoet/voldoen]</w:t>
      </w:r>
      <w:r w:rsidRPr="00A15A26">
        <w:rPr>
          <w:rFonts w:cs="Arial"/>
        </w:rPr>
        <w:t xml:space="preserve"> aan </w:t>
      </w:r>
      <w:r w:rsidRPr="00F35494">
        <w:rPr>
          <w:rFonts w:eastAsia="Calibri" w:cs="Maiandra GD"/>
          <w:noProof/>
          <w:color w:val="0000FF"/>
          <w:lang w:eastAsia="en-US"/>
        </w:rPr>
        <w:t>[haar/hun]</w:t>
      </w:r>
      <w:r w:rsidRPr="00A15A26">
        <w:rPr>
          <w:rFonts w:cs="Arial"/>
        </w:rPr>
        <w:t xml:space="preserve"> verplichting voor </w:t>
      </w:r>
      <w:proofErr w:type="spellStart"/>
      <w:smartTag w:uri="urn:schemas-microsoft-com:office:smarttags" w:element="PersonName">
        <w:r w:rsidRPr="00A15A26">
          <w:rPr>
            <w:rFonts w:cs="Arial"/>
          </w:rPr>
          <w:t>Social</w:t>
        </w:r>
        <w:proofErr w:type="spellEnd"/>
        <w:r w:rsidRPr="00A15A26">
          <w:rPr>
            <w:rFonts w:cs="Arial"/>
          </w:rPr>
          <w:t xml:space="preserve"> Return</w:t>
        </w:r>
      </w:smartTag>
      <w:r>
        <w:rPr>
          <w:rFonts w:cs="Arial"/>
        </w:rPr>
        <w:t>, zoa</w:t>
      </w:r>
      <w:r w:rsidR="008B5B88">
        <w:rPr>
          <w:rFonts w:cs="Arial"/>
        </w:rPr>
        <w:t xml:space="preserve">ls uiteengezet in ROK artikel </w:t>
      </w:r>
      <w:r w:rsidR="0068043D" w:rsidRPr="0068043D">
        <w:rPr>
          <w:rFonts w:cs="Arial"/>
        </w:rPr>
        <w:t>22</w:t>
      </w:r>
      <w:r w:rsidRPr="0068043D">
        <w:rPr>
          <w:rFonts w:cs="Arial"/>
        </w:rPr>
        <w:t>.</w:t>
      </w:r>
      <w:r w:rsidR="003473E8">
        <w:t xml:space="preserve"> </w:t>
      </w:r>
    </w:p>
    <w:p w14:paraId="3D5E6FD5" w14:textId="77777777" w:rsidR="00B37FC9" w:rsidRDefault="00B37FC9" w:rsidP="003473E8">
      <w:pPr>
        <w:pStyle w:val="broodtekst"/>
        <w:spacing w:line="276" w:lineRule="auto"/>
      </w:pPr>
    </w:p>
    <w:p w14:paraId="2CDC4A25" w14:textId="3F6268E2" w:rsidR="00957526" w:rsidRDefault="00957526" w:rsidP="003473E8">
      <w:pPr>
        <w:pStyle w:val="broodtekst"/>
        <w:spacing w:line="276" w:lineRule="auto"/>
      </w:pPr>
      <w:r>
        <w:t>Aldus ondertekend</w:t>
      </w:r>
      <w:r w:rsidR="003473E8">
        <w:t>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57526" w14:paraId="3EC9B049" w14:textId="77777777" w:rsidTr="00957526">
        <w:trPr>
          <w:cantSplit/>
        </w:trPr>
        <w:tc>
          <w:tcPr>
            <w:tcW w:w="9060" w:type="dxa"/>
          </w:tcPr>
          <w:p w14:paraId="569E515E" w14:textId="77777777" w:rsidR="00957526" w:rsidRDefault="00957526" w:rsidP="00EF64E7">
            <w:pPr>
              <w:pStyle w:val="broodtekst"/>
            </w:pPr>
          </w:p>
          <w:p w14:paraId="68BE0C89" w14:textId="53D6AEFB" w:rsidR="00957526" w:rsidRDefault="00957526" w:rsidP="00EF64E7">
            <w:pPr>
              <w:pStyle w:val="broodtekst"/>
            </w:pPr>
          </w:p>
          <w:p w14:paraId="6E03AC45" w14:textId="77777777" w:rsidR="00957526" w:rsidRDefault="00957526" w:rsidP="00EF64E7">
            <w:pPr>
              <w:pStyle w:val="broodtekst"/>
            </w:pPr>
          </w:p>
          <w:p w14:paraId="6F5C4190" w14:textId="51263EF6" w:rsidR="00957526" w:rsidRDefault="00957526" w:rsidP="00EF64E7">
            <w:pPr>
              <w:pStyle w:val="broodtekst"/>
            </w:pPr>
          </w:p>
          <w:p w14:paraId="7F5069FC" w14:textId="3F35DC6F" w:rsidR="00957526" w:rsidRPr="00A15A26" w:rsidRDefault="00957526" w:rsidP="00957526">
            <w:pPr>
              <w:pStyle w:val="broodtekst"/>
            </w:pPr>
            <w:r w:rsidRPr="00A15A26">
              <w:t>Naam:</w:t>
            </w:r>
            <w:r w:rsidRPr="00A15A26">
              <w:tab/>
            </w:r>
            <w:r w:rsidRPr="00A15A26">
              <w:tab/>
            </w:r>
            <w:r w:rsidRPr="00A15A26">
              <w:tab/>
            </w:r>
            <w:r w:rsidR="00547352">
              <w:t>______________</w:t>
            </w:r>
            <w:r>
              <w:tab/>
            </w:r>
            <w:r>
              <w:tab/>
            </w:r>
            <w:r w:rsidR="00547352">
              <w:tab/>
            </w:r>
            <w:r w:rsidR="00547352">
              <w:tab/>
            </w:r>
            <w:r w:rsidRPr="00A15A26">
              <w:t>Datum:</w:t>
            </w:r>
            <w:r w:rsidRPr="00A15A26">
              <w:tab/>
            </w:r>
            <w:r w:rsidRPr="00A15A26">
              <w:tab/>
            </w:r>
            <w:r w:rsidR="00547352">
              <w:t>______________</w:t>
            </w:r>
          </w:p>
          <w:p w14:paraId="434A4CCB" w14:textId="3B3D156A" w:rsidR="00957526" w:rsidRDefault="00957526" w:rsidP="00EF64E7">
            <w:pPr>
              <w:pStyle w:val="broodtekst"/>
            </w:pPr>
          </w:p>
          <w:p w14:paraId="01FE87CD" w14:textId="25A87353" w:rsidR="00957526" w:rsidRPr="00A15A26" w:rsidRDefault="00957526" w:rsidP="00957526">
            <w:pPr>
              <w:pStyle w:val="broodtekst"/>
            </w:pPr>
            <w:r w:rsidRPr="00A15A26">
              <w:t>Functie:</w:t>
            </w:r>
            <w:r w:rsidRPr="00A15A26">
              <w:tab/>
            </w:r>
            <w:r w:rsidR="00547352">
              <w:t>______________</w:t>
            </w:r>
          </w:p>
          <w:p w14:paraId="0868FD4A" w14:textId="109CCE38" w:rsidR="00957526" w:rsidRDefault="00957526" w:rsidP="00EF64E7">
            <w:pPr>
              <w:pStyle w:val="broodtekst"/>
            </w:pPr>
          </w:p>
        </w:tc>
      </w:tr>
    </w:tbl>
    <w:p w14:paraId="74689AA5" w14:textId="04763D89" w:rsidR="00701FB4" w:rsidRPr="00F674CF" w:rsidRDefault="00701FB4" w:rsidP="00701FB4">
      <w:pPr>
        <w:pStyle w:val="BasistekstcursiefOpenbaarMinisterie"/>
        <w:spacing w:line="276" w:lineRule="auto"/>
        <w:jc w:val="both"/>
        <w:rPr>
          <w:i w:val="0"/>
          <w:color w:val="0000FF"/>
        </w:rPr>
      </w:pPr>
    </w:p>
    <w:sectPr w:rsidR="00701FB4" w:rsidRPr="00F674CF" w:rsidSect="0090473F"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108A11" w14:textId="77777777" w:rsidR="00485461" w:rsidRDefault="00485461">
      <w:r>
        <w:separator/>
      </w:r>
    </w:p>
    <w:p w14:paraId="038D9B6D" w14:textId="77777777" w:rsidR="00485461" w:rsidRDefault="00485461"/>
  </w:endnote>
  <w:endnote w:type="continuationSeparator" w:id="0">
    <w:p w14:paraId="3D986DB2" w14:textId="77777777" w:rsidR="00485461" w:rsidRDefault="00485461">
      <w:r>
        <w:continuationSeparator/>
      </w:r>
    </w:p>
    <w:p w14:paraId="1BB52833" w14:textId="77777777" w:rsidR="00485461" w:rsidRDefault="004854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topia">
    <w:altName w:val="Corbel"/>
    <w:panose1 w:val="020B0500000000000000"/>
    <w:charset w:val="00"/>
    <w:family w:val="swiss"/>
    <w:pitch w:val="variable"/>
    <w:sig w:usb0="8000002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FCF734" w14:textId="01FB3E8E" w:rsidR="00F674CF" w:rsidRDefault="00F674CF" w:rsidP="00A402B3">
    <w:pPr>
      <w:pStyle w:val="Voettekst"/>
      <w:pBdr>
        <w:bottom w:val="single" w:sz="6" w:space="1" w:color="auto"/>
      </w:pBdr>
      <w:jc w:val="both"/>
      <w:rPr>
        <w:color w:val="001935" w:themeColor="accent1"/>
        <w:sz w:val="16"/>
        <w:szCs w:val="16"/>
      </w:rPr>
    </w:pPr>
  </w:p>
  <w:p w14:paraId="3B3080F0" w14:textId="3A68B7AE" w:rsidR="00980A22" w:rsidRPr="0037311B" w:rsidRDefault="0090473F" w:rsidP="00A402B3">
    <w:pPr>
      <w:pStyle w:val="Voettekst"/>
      <w:jc w:val="both"/>
      <w:rPr>
        <w:sz w:val="16"/>
        <w:szCs w:val="16"/>
      </w:rPr>
    </w:pPr>
    <w:r>
      <w:rPr>
        <w:color w:val="001935" w:themeColor="accent1"/>
        <w:sz w:val="16"/>
        <w:szCs w:val="16"/>
      </w:rPr>
      <w:t>EG041</w:t>
    </w:r>
    <w:r w:rsidR="00F674CF" w:rsidRPr="00F674CF">
      <w:rPr>
        <w:color w:val="001935" w:themeColor="accent1"/>
        <w:sz w:val="16"/>
        <w:szCs w:val="16"/>
      </w:rPr>
      <w:t xml:space="preserve"> DAP Bijlage 1</w:t>
    </w:r>
    <w:r>
      <w:rPr>
        <w:color w:val="001935" w:themeColor="accent1"/>
        <w:sz w:val="16"/>
        <w:szCs w:val="16"/>
      </w:rPr>
      <w:t>4</w:t>
    </w:r>
    <w:r w:rsidR="00F674CF" w:rsidRPr="00F674CF">
      <w:rPr>
        <w:color w:val="001935" w:themeColor="accent1"/>
        <w:sz w:val="16"/>
        <w:szCs w:val="16"/>
      </w:rPr>
      <w:t xml:space="preserve">: </w:t>
    </w:r>
    <w:r>
      <w:rPr>
        <w:color w:val="001935" w:themeColor="accent1"/>
        <w:sz w:val="16"/>
        <w:szCs w:val="16"/>
      </w:rPr>
      <w:t xml:space="preserve">Sjabloon </w:t>
    </w:r>
    <w:r w:rsidR="00F674CF" w:rsidRPr="00F674CF">
      <w:rPr>
        <w:color w:val="001935" w:themeColor="accent1"/>
        <w:sz w:val="16"/>
        <w:szCs w:val="16"/>
      </w:rPr>
      <w:t>Verantwoordingsformulier SR</w:t>
    </w:r>
    <w:r w:rsidR="005F74FA">
      <w:rPr>
        <w:color w:val="001935" w:themeColor="accent1"/>
        <w:sz w:val="16"/>
        <w:szCs w:val="16"/>
      </w:rPr>
      <w:t>OI, v1.0</w:t>
    </w:r>
    <w:r>
      <w:rPr>
        <w:color w:val="001935" w:themeColor="accent1"/>
        <w:sz w:val="16"/>
        <w:szCs w:val="16"/>
      </w:rPr>
      <w:t xml:space="preserve"> van </w:t>
    </w:r>
    <w:r w:rsidR="00754A0F">
      <w:rPr>
        <w:color w:val="001935" w:themeColor="accent1"/>
        <w:sz w:val="16"/>
        <w:szCs w:val="16"/>
      </w:rPr>
      <w:t>3</w:t>
    </w:r>
    <w:r w:rsidR="005F74FA">
      <w:rPr>
        <w:color w:val="001935" w:themeColor="accent1"/>
        <w:sz w:val="16"/>
        <w:szCs w:val="16"/>
      </w:rPr>
      <w:t xml:space="preserve"> maart</w:t>
    </w:r>
    <w:r>
      <w:rPr>
        <w:color w:val="001935" w:themeColor="accent1"/>
        <w:sz w:val="16"/>
        <w:szCs w:val="16"/>
      </w:rPr>
      <w:t xml:space="preserve"> 2026</w:t>
    </w:r>
    <w:r>
      <w:rPr>
        <w:color w:val="001935" w:themeColor="accent1"/>
        <w:sz w:val="16"/>
        <w:szCs w:val="16"/>
      </w:rPr>
      <w:tab/>
    </w:r>
    <w:r w:rsidR="00D05B91">
      <w:rPr>
        <w:color w:val="001935" w:themeColor="accent1"/>
        <w:sz w:val="16"/>
        <w:szCs w:val="16"/>
      </w:rPr>
      <w:t xml:space="preserve">           </w:t>
    </w:r>
    <w:r w:rsidR="0037311B" w:rsidRPr="0037311B">
      <w:rPr>
        <w:rFonts w:asciiTheme="minorHAnsi" w:eastAsiaTheme="minorEastAsia" w:hAnsiTheme="minorHAnsi" w:cstheme="minorBidi"/>
        <w:color w:val="001935" w:themeColor="accent1"/>
        <w:sz w:val="16"/>
        <w:szCs w:val="16"/>
      </w:rPr>
      <w:fldChar w:fldCharType="begin"/>
    </w:r>
    <w:r w:rsidR="0037311B" w:rsidRPr="0037311B">
      <w:rPr>
        <w:color w:val="001935" w:themeColor="accent1"/>
        <w:sz w:val="16"/>
        <w:szCs w:val="16"/>
      </w:rPr>
      <w:instrText>PAGE    \* MERGEFORMAT</w:instrText>
    </w:r>
    <w:r w:rsidR="0037311B" w:rsidRPr="0037311B">
      <w:rPr>
        <w:rFonts w:asciiTheme="minorHAnsi" w:eastAsiaTheme="minorEastAsia" w:hAnsiTheme="minorHAnsi" w:cstheme="minorBidi"/>
        <w:color w:val="001935" w:themeColor="accent1"/>
        <w:sz w:val="16"/>
        <w:szCs w:val="16"/>
      </w:rPr>
      <w:fldChar w:fldCharType="separate"/>
    </w:r>
    <w:r w:rsidR="00754A0F" w:rsidRPr="00754A0F">
      <w:rPr>
        <w:rFonts w:asciiTheme="majorHAnsi" w:eastAsiaTheme="majorEastAsia" w:hAnsiTheme="majorHAnsi" w:cstheme="majorBidi"/>
        <w:noProof/>
        <w:color w:val="001935" w:themeColor="accent1"/>
        <w:sz w:val="16"/>
        <w:szCs w:val="16"/>
      </w:rPr>
      <w:t>3</w:t>
    </w:r>
    <w:r w:rsidR="0037311B" w:rsidRPr="0037311B">
      <w:rPr>
        <w:rFonts w:asciiTheme="majorHAnsi" w:eastAsiaTheme="majorEastAsia" w:hAnsiTheme="majorHAnsi" w:cstheme="majorBidi"/>
        <w:color w:val="001935" w:themeColor="accent1"/>
        <w:sz w:val="16"/>
        <w:szCs w:val="16"/>
      </w:rPr>
      <w:fldChar w:fldCharType="end"/>
    </w:r>
    <w:r w:rsidR="00A402B3">
      <w:rPr>
        <w:rFonts w:asciiTheme="majorHAnsi" w:eastAsiaTheme="majorEastAsia" w:hAnsiTheme="majorHAnsi" w:cstheme="majorBidi"/>
        <w:color w:val="001935" w:themeColor="accent1"/>
        <w:sz w:val="16"/>
        <w:szCs w:val="16"/>
      </w:rPr>
      <w:t xml:space="preserve"> van </w:t>
    </w:r>
    <w:r w:rsidR="00A402B3">
      <w:rPr>
        <w:sz w:val="16"/>
        <w:szCs w:val="16"/>
      </w:rPr>
      <w:fldChar w:fldCharType="begin"/>
    </w:r>
    <w:r w:rsidR="00A402B3">
      <w:rPr>
        <w:sz w:val="16"/>
        <w:szCs w:val="16"/>
      </w:rPr>
      <w:instrText xml:space="preserve"> NUMPAGES  \# "0"  \* MERGEFORMAT </w:instrText>
    </w:r>
    <w:r w:rsidR="00A402B3">
      <w:rPr>
        <w:sz w:val="16"/>
        <w:szCs w:val="16"/>
      </w:rPr>
      <w:fldChar w:fldCharType="separate"/>
    </w:r>
    <w:r w:rsidR="00754A0F">
      <w:rPr>
        <w:noProof/>
        <w:sz w:val="16"/>
        <w:szCs w:val="16"/>
      </w:rPr>
      <w:t>3</w:t>
    </w:r>
    <w:r w:rsidR="00A402B3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B28008" w14:textId="77777777" w:rsidR="00485461" w:rsidRDefault="00485461">
      <w:r>
        <w:separator/>
      </w:r>
    </w:p>
    <w:p w14:paraId="38E6BC1A" w14:textId="77777777" w:rsidR="00485461" w:rsidRDefault="00485461"/>
  </w:footnote>
  <w:footnote w:type="continuationSeparator" w:id="0">
    <w:p w14:paraId="341B5C9C" w14:textId="77777777" w:rsidR="00485461" w:rsidRDefault="00485461">
      <w:r>
        <w:continuationSeparator/>
      </w:r>
    </w:p>
    <w:p w14:paraId="18BC9D5F" w14:textId="77777777" w:rsidR="00485461" w:rsidRDefault="004854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4DEA5C18"/>
    <w:styleLink w:val="OpsommingbolletjeOpenbaarMinisterie"/>
    <w:lvl w:ilvl="0">
      <w:start w:val="1"/>
      <w:numFmt w:val="bullet"/>
      <w:pStyle w:val="Opsommingbolletje1eniveauOpenbaarMinisterie"/>
      <w:lvlText w:val="•"/>
      <w:lvlJc w:val="left"/>
      <w:pPr>
        <w:ind w:left="283" w:hanging="283"/>
      </w:pPr>
      <w:rPr>
        <w:rFonts w:hint="default"/>
      </w:rPr>
    </w:lvl>
    <w:lvl w:ilvl="1">
      <w:start w:val="1"/>
      <w:numFmt w:val="bullet"/>
      <w:pStyle w:val="Opsommingbolletje2eniveauOpenbaarMinisterie"/>
      <w:lvlText w:val="•"/>
      <w:lvlJc w:val="left"/>
      <w:pPr>
        <w:ind w:left="567" w:hanging="284"/>
      </w:pPr>
      <w:rPr>
        <w:rFonts w:hint="default"/>
      </w:rPr>
    </w:lvl>
    <w:lvl w:ilvl="2">
      <w:start w:val="1"/>
      <w:numFmt w:val="bullet"/>
      <w:pStyle w:val="Opsommingbolletje3eniveauOpenbaarMinisterie"/>
      <w:lvlText w:val="•"/>
      <w:lvlJc w:val="left"/>
      <w:pPr>
        <w:ind w:left="850" w:hanging="28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4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17" w:hanging="28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1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4" w:hanging="28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68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1" w:hanging="283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65B07CF0"/>
    <w:styleLink w:val="OpsommingstreepjeOpenbaarMinisterie"/>
    <w:lvl w:ilvl="0">
      <w:start w:val="1"/>
      <w:numFmt w:val="bullet"/>
      <w:pStyle w:val="Opsommingstreepje1eniveauOpenbaarMinisterie"/>
      <w:lvlText w:val="–"/>
      <w:lvlJc w:val="left"/>
      <w:pPr>
        <w:ind w:left="283" w:hanging="283"/>
      </w:pPr>
      <w:rPr>
        <w:rFonts w:hint="default"/>
      </w:rPr>
    </w:lvl>
    <w:lvl w:ilvl="1">
      <w:start w:val="1"/>
      <w:numFmt w:val="bullet"/>
      <w:pStyle w:val="Opsommingstreepje2eniveauOpenbaarMinisterie"/>
      <w:lvlText w:val="–"/>
      <w:lvlJc w:val="left"/>
      <w:pPr>
        <w:ind w:left="567" w:hanging="284"/>
      </w:pPr>
      <w:rPr>
        <w:rFonts w:hint="default"/>
      </w:rPr>
    </w:lvl>
    <w:lvl w:ilvl="2">
      <w:start w:val="1"/>
      <w:numFmt w:val="bullet"/>
      <w:pStyle w:val="Opsommingstreepje3eniveauOpenbaarMinisterie"/>
      <w:lvlText w:val="–"/>
      <w:lvlJc w:val="left"/>
      <w:pPr>
        <w:ind w:left="850" w:hanging="283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4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17" w:hanging="283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1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4" w:hanging="283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68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1" w:hanging="283"/>
      </w:pPr>
      <w:rPr>
        <w:rFonts w:hint="default"/>
      </w:rPr>
    </w:lvl>
  </w:abstractNum>
  <w:abstractNum w:abstractNumId="12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4D35C1A"/>
    <w:multiLevelType w:val="hybridMultilevel"/>
    <w:tmpl w:val="796A3B76"/>
    <w:lvl w:ilvl="0" w:tplc="5E16CC68">
      <w:start w:val="1"/>
      <w:numFmt w:val="lowerLetter"/>
      <w:lvlText w:val="%1)"/>
      <w:lvlJc w:val="right"/>
      <w:pPr>
        <w:ind w:left="40" w:hanging="4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760" w:hanging="360"/>
      </w:pPr>
    </w:lvl>
    <w:lvl w:ilvl="2" w:tplc="0413001B" w:tentative="1">
      <w:start w:val="1"/>
      <w:numFmt w:val="lowerRoman"/>
      <w:lvlText w:val="%3."/>
      <w:lvlJc w:val="right"/>
      <w:pPr>
        <w:ind w:left="1480" w:hanging="180"/>
      </w:pPr>
    </w:lvl>
    <w:lvl w:ilvl="3" w:tplc="0413000F">
      <w:start w:val="1"/>
      <w:numFmt w:val="decimal"/>
      <w:lvlText w:val="%4."/>
      <w:lvlJc w:val="left"/>
      <w:pPr>
        <w:ind w:left="2200" w:hanging="360"/>
      </w:pPr>
    </w:lvl>
    <w:lvl w:ilvl="4" w:tplc="04130019" w:tentative="1">
      <w:start w:val="1"/>
      <w:numFmt w:val="lowerLetter"/>
      <w:lvlText w:val="%5."/>
      <w:lvlJc w:val="left"/>
      <w:pPr>
        <w:ind w:left="2920" w:hanging="360"/>
      </w:pPr>
    </w:lvl>
    <w:lvl w:ilvl="5" w:tplc="0413001B" w:tentative="1">
      <w:start w:val="1"/>
      <w:numFmt w:val="lowerRoman"/>
      <w:lvlText w:val="%6."/>
      <w:lvlJc w:val="right"/>
      <w:pPr>
        <w:ind w:left="3640" w:hanging="180"/>
      </w:pPr>
    </w:lvl>
    <w:lvl w:ilvl="6" w:tplc="0413000F" w:tentative="1">
      <w:start w:val="1"/>
      <w:numFmt w:val="decimal"/>
      <w:lvlText w:val="%7."/>
      <w:lvlJc w:val="left"/>
      <w:pPr>
        <w:ind w:left="4360" w:hanging="360"/>
      </w:pPr>
    </w:lvl>
    <w:lvl w:ilvl="7" w:tplc="04130019" w:tentative="1">
      <w:start w:val="1"/>
      <w:numFmt w:val="lowerLetter"/>
      <w:lvlText w:val="%8."/>
      <w:lvlJc w:val="left"/>
      <w:pPr>
        <w:ind w:left="5080" w:hanging="360"/>
      </w:pPr>
    </w:lvl>
    <w:lvl w:ilvl="8" w:tplc="0413001B" w:tentative="1">
      <w:start w:val="1"/>
      <w:numFmt w:val="lowerRoman"/>
      <w:lvlText w:val="%9."/>
      <w:lvlJc w:val="right"/>
      <w:pPr>
        <w:ind w:left="5800" w:hanging="180"/>
      </w:pPr>
    </w:lvl>
  </w:abstractNum>
  <w:abstractNum w:abstractNumId="15" w15:restartNumberingAfterBreak="0">
    <w:nsid w:val="2D665843"/>
    <w:multiLevelType w:val="multilevel"/>
    <w:tmpl w:val="AA308D44"/>
    <w:styleLink w:val="BijlagenummeringOpenbaarMinisterie"/>
    <w:lvl w:ilvl="0">
      <w:start w:val="1"/>
      <w:numFmt w:val="decimal"/>
      <w:pStyle w:val="Bijlagekop1OpenbaarMinisterie"/>
      <w:suff w:val="space"/>
      <w:lvlText w:val="Bijlage 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ijlagekop2OpenbaarMinisterie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6" w15:restartNumberingAfterBreak="0">
    <w:nsid w:val="2D7E06B0"/>
    <w:multiLevelType w:val="multilevel"/>
    <w:tmpl w:val="A0CC24C8"/>
    <w:styleLink w:val="OpsommingkleineletterOpenbaarMinisterie"/>
    <w:lvl w:ilvl="0">
      <w:start w:val="1"/>
      <w:numFmt w:val="lowerLetter"/>
      <w:pStyle w:val="Opsommingkleineletter1eniveauOpenbaarMinisterie"/>
      <w:lvlText w:val="%1"/>
      <w:lvlJc w:val="left"/>
      <w:pPr>
        <w:ind w:left="283" w:hanging="283"/>
      </w:pPr>
      <w:rPr>
        <w:rFonts w:hint="default"/>
      </w:rPr>
    </w:lvl>
    <w:lvl w:ilvl="1">
      <w:start w:val="1"/>
      <w:numFmt w:val="lowerLetter"/>
      <w:pStyle w:val="Opsommingkleineletter2eniveauOpenbaarMinisterie"/>
      <w:lvlText w:val="%2"/>
      <w:lvlJc w:val="left"/>
      <w:pPr>
        <w:ind w:left="567" w:hanging="284"/>
      </w:pPr>
      <w:rPr>
        <w:rFonts w:hint="default"/>
      </w:rPr>
    </w:lvl>
    <w:lvl w:ilvl="2">
      <w:start w:val="1"/>
      <w:numFmt w:val="lowerLetter"/>
      <w:pStyle w:val="Opsommingkleineletter3eniveauOpenbaarMinisterie"/>
      <w:lvlText w:val="%3"/>
      <w:lvlJc w:val="left"/>
      <w:pPr>
        <w:ind w:left="850" w:hanging="283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4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17" w:hanging="283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1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4" w:hanging="283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4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1" w:hanging="283"/>
      </w:pPr>
      <w:rPr>
        <w:rFonts w:hint="default"/>
      </w:rPr>
    </w:lvl>
  </w:abstractNum>
  <w:abstractNum w:abstractNumId="17" w15:restartNumberingAfterBreak="0">
    <w:nsid w:val="2DFC4CE6"/>
    <w:multiLevelType w:val="hybridMultilevel"/>
    <w:tmpl w:val="A0AA12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3413BE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94839A2"/>
    <w:multiLevelType w:val="hybridMultilevel"/>
    <w:tmpl w:val="8B1AF1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A2A0C"/>
    <w:multiLevelType w:val="multilevel"/>
    <w:tmpl w:val="0902137E"/>
    <w:styleLink w:val="OpsommingnummerOpenbaarMinisterie"/>
    <w:lvl w:ilvl="0">
      <w:start w:val="1"/>
      <w:numFmt w:val="decimal"/>
      <w:pStyle w:val="Opsommingnummer1eniveauOpenbaarMinisterie"/>
      <w:lvlText w:val="%1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pStyle w:val="Opsommingnummer2eniveauOpenbaarMinisterie"/>
      <w:lvlText w:val="%2"/>
      <w:lvlJc w:val="left"/>
      <w:pPr>
        <w:ind w:left="567" w:hanging="284"/>
      </w:pPr>
      <w:rPr>
        <w:rFonts w:hint="default"/>
      </w:rPr>
    </w:lvl>
    <w:lvl w:ilvl="2">
      <w:start w:val="1"/>
      <w:numFmt w:val="decimal"/>
      <w:pStyle w:val="Opsommingnummer3eniveauOpenbaarMinisterie"/>
      <w:lvlText w:val="%3"/>
      <w:lvlJc w:val="left"/>
      <w:pPr>
        <w:ind w:left="850" w:hanging="283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4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17" w:hanging="283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1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4" w:hanging="283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68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1" w:hanging="283"/>
      </w:pPr>
      <w:rPr>
        <w:rFonts w:hint="default"/>
      </w:rPr>
    </w:lvl>
  </w:abstractNum>
  <w:abstractNum w:abstractNumId="21" w15:restartNumberingAfterBreak="0">
    <w:nsid w:val="398A2D2B"/>
    <w:multiLevelType w:val="hybridMultilevel"/>
    <w:tmpl w:val="CB7AB256"/>
    <w:lvl w:ilvl="0" w:tplc="6B6465B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EF61F8"/>
    <w:multiLevelType w:val="multilevel"/>
    <w:tmpl w:val="1D92AE94"/>
    <w:styleLink w:val="KopnummeringOpenbaarMinisterie"/>
    <w:lvl w:ilvl="0">
      <w:start w:val="1"/>
      <w:numFmt w:val="decimal"/>
      <w:lvlText w:val="%1"/>
      <w:lvlJc w:val="right"/>
      <w:pPr>
        <w:ind w:left="0" w:hanging="170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0" w:hanging="170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0" w:hanging="170"/>
      </w:pPr>
      <w:rPr>
        <w:rFonts w:hint="default"/>
      </w:rPr>
    </w:lvl>
    <w:lvl w:ilvl="3">
      <w:start w:val="1"/>
      <w:numFmt w:val="decimal"/>
      <w:lvlText w:val="%1.%2.%3.%4"/>
      <w:lvlJc w:val="right"/>
      <w:pPr>
        <w:ind w:left="0" w:hanging="170"/>
      </w:pPr>
      <w:rPr>
        <w:rFonts w:hint="default"/>
      </w:rPr>
    </w:lvl>
    <w:lvl w:ilvl="4">
      <w:start w:val="1"/>
      <w:numFmt w:val="decimal"/>
      <w:lvlText w:val="%1.%2.%3.%4.%5"/>
      <w:lvlJc w:val="right"/>
      <w:pPr>
        <w:ind w:left="0" w:hanging="170"/>
      </w:pPr>
      <w:rPr>
        <w:rFonts w:hint="default"/>
      </w:rPr>
    </w:lvl>
    <w:lvl w:ilvl="5">
      <w:start w:val="1"/>
      <w:numFmt w:val="decimal"/>
      <w:lvlText w:val="%1.%2.%3.%4.%5.%6"/>
      <w:lvlJc w:val="right"/>
      <w:pPr>
        <w:ind w:left="0" w:hanging="170"/>
      </w:pPr>
      <w:rPr>
        <w:rFonts w:hint="default"/>
      </w:rPr>
    </w:lvl>
    <w:lvl w:ilvl="6">
      <w:start w:val="1"/>
      <w:numFmt w:val="decimal"/>
      <w:lvlText w:val="%1.%2.%3.%4.%5.%6.%7"/>
      <w:lvlJc w:val="right"/>
      <w:pPr>
        <w:ind w:left="0" w:hanging="170"/>
      </w:pPr>
      <w:rPr>
        <w:rFonts w:hint="default"/>
      </w:rPr>
    </w:lvl>
    <w:lvl w:ilvl="7">
      <w:start w:val="1"/>
      <w:numFmt w:val="decimal"/>
      <w:lvlText w:val="%1.%2.%3.%4.%5.%6.%7.%8"/>
      <w:lvlJc w:val="right"/>
      <w:pPr>
        <w:ind w:left="0" w:hanging="170"/>
      </w:pPr>
      <w:rPr>
        <w:rFonts w:hint="default"/>
      </w:rPr>
    </w:lvl>
    <w:lvl w:ilvl="8">
      <w:start w:val="1"/>
      <w:numFmt w:val="decimal"/>
      <w:lvlText w:val="%1.%2.%3.%4.%5.%6.%7.%8.%9"/>
      <w:lvlJc w:val="right"/>
      <w:pPr>
        <w:ind w:left="0" w:hanging="170"/>
      </w:pPr>
      <w:rPr>
        <w:rFonts w:hint="default"/>
      </w:rPr>
    </w:lvl>
  </w:abstractNum>
  <w:abstractNum w:abstractNumId="23" w15:restartNumberingAfterBreak="0">
    <w:nsid w:val="46A60AA0"/>
    <w:multiLevelType w:val="multilevel"/>
    <w:tmpl w:val="1820CDE0"/>
    <w:styleLink w:val="OpsommingopenrondjeOpenbaarMinisterie"/>
    <w:lvl w:ilvl="0">
      <w:start w:val="1"/>
      <w:numFmt w:val="bullet"/>
      <w:pStyle w:val="Opsommingopenrondje1eniveauOpenbaarMinisterie"/>
      <w:lvlText w:val="○"/>
      <w:lvlJc w:val="left"/>
      <w:pPr>
        <w:ind w:left="283" w:hanging="283"/>
      </w:pPr>
      <w:rPr>
        <w:rFonts w:ascii="Calibri" w:hAnsi="Calibri" w:hint="default"/>
      </w:rPr>
    </w:lvl>
    <w:lvl w:ilvl="1">
      <w:start w:val="1"/>
      <w:numFmt w:val="bullet"/>
      <w:pStyle w:val="Opsommingopenrondje2eniveauOpenbaarMinisterie"/>
      <w:lvlText w:val="○"/>
      <w:lvlJc w:val="left"/>
      <w:pPr>
        <w:ind w:left="567" w:hanging="284"/>
      </w:pPr>
      <w:rPr>
        <w:rFonts w:ascii="Calibri" w:hAnsi="Calibri" w:hint="default"/>
      </w:rPr>
    </w:lvl>
    <w:lvl w:ilvl="2">
      <w:start w:val="1"/>
      <w:numFmt w:val="bullet"/>
      <w:pStyle w:val="Opsommingopenrondje3eniveauOpenbaarMinisterie"/>
      <w:lvlText w:val="○"/>
      <w:lvlJc w:val="left"/>
      <w:pPr>
        <w:ind w:left="850" w:hanging="283"/>
      </w:pPr>
      <w:rPr>
        <w:rFonts w:ascii="Calibri" w:hAnsi="Calibri" w:hint="default"/>
      </w:rPr>
    </w:lvl>
    <w:lvl w:ilvl="3">
      <w:start w:val="1"/>
      <w:numFmt w:val="bullet"/>
      <w:lvlText w:val="○"/>
      <w:lvlJc w:val="left"/>
      <w:pPr>
        <w:ind w:left="1134" w:hanging="284"/>
      </w:pPr>
      <w:rPr>
        <w:rFonts w:ascii="Calibri" w:hAnsi="Calibri" w:hint="default"/>
      </w:rPr>
    </w:lvl>
    <w:lvl w:ilvl="4">
      <w:start w:val="1"/>
      <w:numFmt w:val="bullet"/>
      <w:lvlText w:val="○"/>
      <w:lvlJc w:val="left"/>
      <w:pPr>
        <w:ind w:left="1417" w:hanging="283"/>
      </w:pPr>
      <w:rPr>
        <w:rFonts w:ascii="Calibri" w:hAnsi="Calibri" w:hint="default"/>
      </w:rPr>
    </w:lvl>
    <w:lvl w:ilvl="5">
      <w:start w:val="1"/>
      <w:numFmt w:val="bullet"/>
      <w:lvlText w:val="○"/>
      <w:lvlJc w:val="left"/>
      <w:pPr>
        <w:ind w:left="1701" w:hanging="284"/>
      </w:pPr>
      <w:rPr>
        <w:rFonts w:ascii="Calibri" w:hAnsi="Calibri" w:hint="default"/>
      </w:rPr>
    </w:lvl>
    <w:lvl w:ilvl="6">
      <w:start w:val="1"/>
      <w:numFmt w:val="bullet"/>
      <w:lvlText w:val="○"/>
      <w:lvlJc w:val="left"/>
      <w:pPr>
        <w:ind w:left="1984" w:hanging="283"/>
      </w:pPr>
      <w:rPr>
        <w:rFonts w:ascii="Calibri" w:hAnsi="Calibri" w:hint="default"/>
      </w:rPr>
    </w:lvl>
    <w:lvl w:ilvl="7">
      <w:start w:val="1"/>
      <w:numFmt w:val="bullet"/>
      <w:lvlText w:val="○"/>
      <w:lvlJc w:val="left"/>
      <w:pPr>
        <w:ind w:left="2268" w:hanging="284"/>
      </w:pPr>
      <w:rPr>
        <w:rFonts w:ascii="Calibri" w:hAnsi="Calibri" w:hint="default"/>
      </w:rPr>
    </w:lvl>
    <w:lvl w:ilvl="8">
      <w:start w:val="1"/>
      <w:numFmt w:val="bullet"/>
      <w:lvlText w:val="○"/>
      <w:lvlJc w:val="left"/>
      <w:pPr>
        <w:ind w:left="2551" w:hanging="283"/>
      </w:pPr>
      <w:rPr>
        <w:rFonts w:ascii="Calibri" w:hAnsi="Calibri" w:hint="default"/>
      </w:rPr>
    </w:lvl>
  </w:abstractNum>
  <w:abstractNum w:abstractNumId="24" w15:restartNumberingAfterBreak="0">
    <w:nsid w:val="489E21E1"/>
    <w:multiLevelType w:val="hybridMultilevel"/>
    <w:tmpl w:val="D6620462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9E04A53"/>
    <w:multiLevelType w:val="multilevel"/>
    <w:tmpl w:val="7FB6E594"/>
    <w:styleLink w:val="AgendapuntlijstOpenbaarMinisterie"/>
    <w:lvl w:ilvl="0">
      <w:start w:val="1"/>
      <w:numFmt w:val="decimal"/>
      <w:pStyle w:val="AgendapuntOpenbaarMinisterie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79471D"/>
    <w:multiLevelType w:val="hybridMultilevel"/>
    <w:tmpl w:val="1A3485A2"/>
    <w:lvl w:ilvl="0" w:tplc="3FA27952">
      <w:start w:val="1"/>
      <w:numFmt w:val="bullet"/>
      <w:pStyle w:val="Lijstali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021854"/>
    <w:multiLevelType w:val="multilevel"/>
    <w:tmpl w:val="13D6627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9" w15:restartNumberingAfterBreak="0">
    <w:nsid w:val="66230698"/>
    <w:multiLevelType w:val="multilevel"/>
    <w:tmpl w:val="13D6627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0" w15:restartNumberingAfterBreak="0">
    <w:nsid w:val="6CAB1E63"/>
    <w:multiLevelType w:val="multilevel"/>
    <w:tmpl w:val="7FB6E594"/>
    <w:numStyleLink w:val="AgendapuntlijstOpenbaarMinisterie"/>
  </w:abstractNum>
  <w:abstractNum w:abstractNumId="31" w15:restartNumberingAfterBreak="0">
    <w:nsid w:val="7142324B"/>
    <w:multiLevelType w:val="multilevel"/>
    <w:tmpl w:val="A4D2BA84"/>
    <w:styleLink w:val="OpsommingtekenOpenbaarMinisterie"/>
    <w:lvl w:ilvl="0">
      <w:start w:val="1"/>
      <w:numFmt w:val="bullet"/>
      <w:pStyle w:val="Opsommingteken1eniveauOpenbaarMinisterie"/>
      <w:lvlText w:val="•"/>
      <w:lvlJc w:val="left"/>
      <w:pPr>
        <w:ind w:left="284" w:hanging="284"/>
      </w:pPr>
      <w:rPr>
        <w:rFonts w:ascii="Verdana" w:hAnsi="Verdana" w:hint="default"/>
      </w:rPr>
    </w:lvl>
    <w:lvl w:ilvl="1">
      <w:start w:val="1"/>
      <w:numFmt w:val="bullet"/>
      <w:pStyle w:val="Opsommingteken2eniveauOpenbaarMinisterie"/>
      <w:lvlText w:val="–"/>
      <w:lvlJc w:val="left"/>
      <w:pPr>
        <w:ind w:left="568" w:hanging="284"/>
      </w:pPr>
      <w:rPr>
        <w:rFonts w:ascii="Verdana" w:hAnsi="Verdana" w:hint="default"/>
      </w:rPr>
    </w:lvl>
    <w:lvl w:ilvl="2">
      <w:start w:val="1"/>
      <w:numFmt w:val="bullet"/>
      <w:pStyle w:val="Opsommingteken3eniveauOpenbaarMinisterie"/>
      <w:lvlText w:val="-"/>
      <w:lvlJc w:val="left"/>
      <w:pPr>
        <w:ind w:left="852" w:hanging="284"/>
      </w:pPr>
      <w:rPr>
        <w:rFonts w:ascii="Verdana" w:hAnsi="Verdana" w:hint="default"/>
      </w:rPr>
    </w:lvl>
    <w:lvl w:ilvl="3">
      <w:start w:val="1"/>
      <w:numFmt w:val="bullet"/>
      <w:lvlText w:val="-"/>
      <w:lvlJc w:val="left"/>
      <w:pPr>
        <w:ind w:left="1136" w:hanging="284"/>
      </w:pPr>
      <w:rPr>
        <w:rFonts w:ascii="Verdana" w:hAnsi="Verdana"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="Verdana" w:hAnsi="Verdana"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="Verdana" w:hAnsi="Verdana" w:hint="default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="Verdana" w:hAnsi="Verdana" w:hint="default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="Verdana" w:hAnsi="Verdana" w:hint="default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="Verdana" w:hAnsi="Verdana" w:hint="default"/>
      </w:rPr>
    </w:lvl>
  </w:abstractNum>
  <w:abstractNum w:abstractNumId="32" w15:restartNumberingAfterBreak="0">
    <w:nsid w:val="7193702F"/>
    <w:multiLevelType w:val="hybridMultilevel"/>
    <w:tmpl w:val="C85C2C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F3C88"/>
    <w:multiLevelType w:val="hybridMultilevel"/>
    <w:tmpl w:val="D8526F1E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BB6B5D"/>
    <w:multiLevelType w:val="multilevel"/>
    <w:tmpl w:val="AA308D44"/>
    <w:numStyleLink w:val="BijlagenummeringOpenbaarMinisterie"/>
  </w:abstractNum>
  <w:abstractNum w:abstractNumId="35" w15:restartNumberingAfterBreak="0">
    <w:nsid w:val="77FD6846"/>
    <w:multiLevelType w:val="multilevel"/>
    <w:tmpl w:val="A4D2BA84"/>
    <w:numStyleLink w:val="OpsommingtekenOpenbaarMinisterie"/>
  </w:abstractNum>
  <w:abstractNum w:abstractNumId="36" w15:restartNumberingAfterBreak="0">
    <w:nsid w:val="7F6F2A4D"/>
    <w:multiLevelType w:val="hybridMultilevel"/>
    <w:tmpl w:val="2C74C6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3"/>
  </w:num>
  <w:num w:numId="3">
    <w:abstractNumId w:val="11"/>
  </w:num>
  <w:num w:numId="4">
    <w:abstractNumId w:val="26"/>
  </w:num>
  <w:num w:numId="5">
    <w:abstractNumId w:val="13"/>
  </w:num>
  <w:num w:numId="6">
    <w:abstractNumId w:val="12"/>
  </w:num>
  <w:num w:numId="7">
    <w:abstractNumId w:val="22"/>
  </w:num>
  <w:num w:numId="8">
    <w:abstractNumId w:val="15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5"/>
  </w:num>
  <w:num w:numId="20">
    <w:abstractNumId w:val="30"/>
  </w:num>
  <w:num w:numId="21">
    <w:abstractNumId w:val="34"/>
  </w:num>
  <w:num w:numId="22">
    <w:abstractNumId w:val="10"/>
  </w:num>
  <w:num w:numId="23">
    <w:abstractNumId w:val="16"/>
  </w:num>
  <w:num w:numId="24">
    <w:abstractNumId w:val="31"/>
  </w:num>
  <w:num w:numId="25">
    <w:abstractNumId w:val="35"/>
  </w:num>
  <w:num w:numId="26">
    <w:abstractNumId w:val="18"/>
  </w:num>
  <w:num w:numId="27">
    <w:abstractNumId w:val="27"/>
  </w:num>
  <w:num w:numId="28">
    <w:abstractNumId w:val="14"/>
  </w:num>
  <w:num w:numId="29">
    <w:abstractNumId w:val="14"/>
    <w:lvlOverride w:ilvl="0">
      <w:startOverride w:val="1"/>
    </w:lvlOverride>
  </w:num>
  <w:num w:numId="30">
    <w:abstractNumId w:val="28"/>
  </w:num>
  <w:num w:numId="31">
    <w:abstractNumId w:val="33"/>
  </w:num>
  <w:num w:numId="32">
    <w:abstractNumId w:val="29"/>
  </w:num>
  <w:num w:numId="33">
    <w:abstractNumId w:val="17"/>
  </w:num>
  <w:num w:numId="34">
    <w:abstractNumId w:val="19"/>
  </w:num>
  <w:num w:numId="35">
    <w:abstractNumId w:val="36"/>
  </w:num>
  <w:num w:numId="36">
    <w:abstractNumId w:val="24"/>
  </w:num>
  <w:num w:numId="37">
    <w:abstractNumId w:val="21"/>
  </w:num>
  <w:num w:numId="38">
    <w:abstractNumId w:val="3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86017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DB9"/>
    <w:rsid w:val="00001C16"/>
    <w:rsid w:val="0000229F"/>
    <w:rsid w:val="00004562"/>
    <w:rsid w:val="00006237"/>
    <w:rsid w:val="0000663D"/>
    <w:rsid w:val="00007682"/>
    <w:rsid w:val="00010437"/>
    <w:rsid w:val="00010D95"/>
    <w:rsid w:val="000112C1"/>
    <w:rsid w:val="000115DF"/>
    <w:rsid w:val="00011BFA"/>
    <w:rsid w:val="00012581"/>
    <w:rsid w:val="0002562D"/>
    <w:rsid w:val="00030010"/>
    <w:rsid w:val="0003224F"/>
    <w:rsid w:val="00032805"/>
    <w:rsid w:val="0003377A"/>
    <w:rsid w:val="00035232"/>
    <w:rsid w:val="00036A64"/>
    <w:rsid w:val="000371AB"/>
    <w:rsid w:val="000418EF"/>
    <w:rsid w:val="00043179"/>
    <w:rsid w:val="0004513F"/>
    <w:rsid w:val="00050D4B"/>
    <w:rsid w:val="00051A5E"/>
    <w:rsid w:val="0005205D"/>
    <w:rsid w:val="00052426"/>
    <w:rsid w:val="00052BC6"/>
    <w:rsid w:val="00052FF4"/>
    <w:rsid w:val="00053E43"/>
    <w:rsid w:val="00053FA3"/>
    <w:rsid w:val="0005430B"/>
    <w:rsid w:val="00055832"/>
    <w:rsid w:val="0005732F"/>
    <w:rsid w:val="00057ADD"/>
    <w:rsid w:val="00060534"/>
    <w:rsid w:val="000669D5"/>
    <w:rsid w:val="00066DF0"/>
    <w:rsid w:val="00071EE6"/>
    <w:rsid w:val="00073BBC"/>
    <w:rsid w:val="00074DAC"/>
    <w:rsid w:val="00075ABE"/>
    <w:rsid w:val="000764E8"/>
    <w:rsid w:val="000771AF"/>
    <w:rsid w:val="000807B4"/>
    <w:rsid w:val="000963EF"/>
    <w:rsid w:val="0009698A"/>
    <w:rsid w:val="000972EA"/>
    <w:rsid w:val="000A1B78"/>
    <w:rsid w:val="000A5AC8"/>
    <w:rsid w:val="000B7F7A"/>
    <w:rsid w:val="000C0969"/>
    <w:rsid w:val="000C1A1A"/>
    <w:rsid w:val="000D2AA2"/>
    <w:rsid w:val="000D6AB7"/>
    <w:rsid w:val="000D6B77"/>
    <w:rsid w:val="000E1539"/>
    <w:rsid w:val="000E55A1"/>
    <w:rsid w:val="000E6A23"/>
    <w:rsid w:val="000E6E43"/>
    <w:rsid w:val="000F213A"/>
    <w:rsid w:val="000F2D93"/>
    <w:rsid w:val="000F3233"/>
    <w:rsid w:val="000F650E"/>
    <w:rsid w:val="00100B98"/>
    <w:rsid w:val="00106601"/>
    <w:rsid w:val="00110A9F"/>
    <w:rsid w:val="00113280"/>
    <w:rsid w:val="001170AE"/>
    <w:rsid w:val="00121C08"/>
    <w:rsid w:val="00122DED"/>
    <w:rsid w:val="00123B69"/>
    <w:rsid w:val="00124EA9"/>
    <w:rsid w:val="0012534D"/>
    <w:rsid w:val="0012779F"/>
    <w:rsid w:val="00132265"/>
    <w:rsid w:val="00134E43"/>
    <w:rsid w:val="00135A2A"/>
    <w:rsid w:val="00135E7B"/>
    <w:rsid w:val="00137CBB"/>
    <w:rsid w:val="001432CE"/>
    <w:rsid w:val="00145B8E"/>
    <w:rsid w:val="0014640F"/>
    <w:rsid w:val="00150F9C"/>
    <w:rsid w:val="0015159F"/>
    <w:rsid w:val="00152E4D"/>
    <w:rsid w:val="001579D8"/>
    <w:rsid w:val="001639F5"/>
    <w:rsid w:val="001654CF"/>
    <w:rsid w:val="00166C6E"/>
    <w:rsid w:val="0018093D"/>
    <w:rsid w:val="0018242F"/>
    <w:rsid w:val="00182BCC"/>
    <w:rsid w:val="001836B2"/>
    <w:rsid w:val="00183BD1"/>
    <w:rsid w:val="00184932"/>
    <w:rsid w:val="00187951"/>
    <w:rsid w:val="00187A59"/>
    <w:rsid w:val="00195740"/>
    <w:rsid w:val="00197641"/>
    <w:rsid w:val="001A10BF"/>
    <w:rsid w:val="001A393E"/>
    <w:rsid w:val="001A6EDD"/>
    <w:rsid w:val="001A7926"/>
    <w:rsid w:val="001B1B37"/>
    <w:rsid w:val="001B3AA3"/>
    <w:rsid w:val="001B4C7E"/>
    <w:rsid w:val="001B4F12"/>
    <w:rsid w:val="001C0265"/>
    <w:rsid w:val="001C11BE"/>
    <w:rsid w:val="001C6232"/>
    <w:rsid w:val="001C63E7"/>
    <w:rsid w:val="001D2384"/>
    <w:rsid w:val="001D2819"/>
    <w:rsid w:val="001D2A06"/>
    <w:rsid w:val="001D5304"/>
    <w:rsid w:val="001E2293"/>
    <w:rsid w:val="001E2E1E"/>
    <w:rsid w:val="001E34AC"/>
    <w:rsid w:val="001F02EB"/>
    <w:rsid w:val="001F3BA9"/>
    <w:rsid w:val="001F413B"/>
    <w:rsid w:val="001F532C"/>
    <w:rsid w:val="001F5B4F"/>
    <w:rsid w:val="001F5C28"/>
    <w:rsid w:val="001F6547"/>
    <w:rsid w:val="0020548B"/>
    <w:rsid w:val="0020607F"/>
    <w:rsid w:val="00206E2A"/>
    <w:rsid w:val="00206EFF"/>
    <w:rsid w:val="00206FF8"/>
    <w:rsid w:val="002074B2"/>
    <w:rsid w:val="00213EC7"/>
    <w:rsid w:val="00216489"/>
    <w:rsid w:val="00216D87"/>
    <w:rsid w:val="00220A9C"/>
    <w:rsid w:val="002225FF"/>
    <w:rsid w:val="00223B1A"/>
    <w:rsid w:val="00225889"/>
    <w:rsid w:val="00227EB6"/>
    <w:rsid w:val="00230B64"/>
    <w:rsid w:val="00233958"/>
    <w:rsid w:val="00236DE9"/>
    <w:rsid w:val="00242226"/>
    <w:rsid w:val="0024585A"/>
    <w:rsid w:val="00250D86"/>
    <w:rsid w:val="002518D2"/>
    <w:rsid w:val="00252B9A"/>
    <w:rsid w:val="00253E1D"/>
    <w:rsid w:val="00254088"/>
    <w:rsid w:val="0025468D"/>
    <w:rsid w:val="00256039"/>
    <w:rsid w:val="00257AA9"/>
    <w:rsid w:val="00262D4E"/>
    <w:rsid w:val="002646C8"/>
    <w:rsid w:val="00265281"/>
    <w:rsid w:val="002662D8"/>
    <w:rsid w:val="0027281B"/>
    <w:rsid w:val="00276BFF"/>
    <w:rsid w:val="0027704D"/>
    <w:rsid w:val="00280D1D"/>
    <w:rsid w:val="002821CE"/>
    <w:rsid w:val="00282B5D"/>
    <w:rsid w:val="00283592"/>
    <w:rsid w:val="00286914"/>
    <w:rsid w:val="00286F58"/>
    <w:rsid w:val="00294CD2"/>
    <w:rsid w:val="002A2E44"/>
    <w:rsid w:val="002A5BA1"/>
    <w:rsid w:val="002A629C"/>
    <w:rsid w:val="002A7B2A"/>
    <w:rsid w:val="002B08A4"/>
    <w:rsid w:val="002B2998"/>
    <w:rsid w:val="002B5B78"/>
    <w:rsid w:val="002B64EE"/>
    <w:rsid w:val="002C46FB"/>
    <w:rsid w:val="002C488E"/>
    <w:rsid w:val="002D01D2"/>
    <w:rsid w:val="002D0E88"/>
    <w:rsid w:val="002D3FEB"/>
    <w:rsid w:val="002D499D"/>
    <w:rsid w:val="002D520C"/>
    <w:rsid w:val="002D52B2"/>
    <w:rsid w:val="002D5498"/>
    <w:rsid w:val="002D6C0C"/>
    <w:rsid w:val="002D6EB1"/>
    <w:rsid w:val="002E2611"/>
    <w:rsid w:val="002E274E"/>
    <w:rsid w:val="002E4BDA"/>
    <w:rsid w:val="002E6004"/>
    <w:rsid w:val="002E68CD"/>
    <w:rsid w:val="002E6A2D"/>
    <w:rsid w:val="002E7190"/>
    <w:rsid w:val="002F678C"/>
    <w:rsid w:val="002F78E1"/>
    <w:rsid w:val="002F7B77"/>
    <w:rsid w:val="0030122B"/>
    <w:rsid w:val="00302CFA"/>
    <w:rsid w:val="003063C0"/>
    <w:rsid w:val="00312D26"/>
    <w:rsid w:val="003138B7"/>
    <w:rsid w:val="00317089"/>
    <w:rsid w:val="00317DEA"/>
    <w:rsid w:val="00320978"/>
    <w:rsid w:val="00322A9F"/>
    <w:rsid w:val="00323121"/>
    <w:rsid w:val="00323A83"/>
    <w:rsid w:val="003332A5"/>
    <w:rsid w:val="00334D4B"/>
    <w:rsid w:val="00335B5E"/>
    <w:rsid w:val="00337DDE"/>
    <w:rsid w:val="00340F65"/>
    <w:rsid w:val="00341AAF"/>
    <w:rsid w:val="00343BFE"/>
    <w:rsid w:val="00346631"/>
    <w:rsid w:val="00347094"/>
    <w:rsid w:val="003473E8"/>
    <w:rsid w:val="0035057E"/>
    <w:rsid w:val="00356774"/>
    <w:rsid w:val="00360068"/>
    <w:rsid w:val="00362AA8"/>
    <w:rsid w:val="0036336D"/>
    <w:rsid w:val="00364B2C"/>
    <w:rsid w:val="00364E1D"/>
    <w:rsid w:val="003650DF"/>
    <w:rsid w:val="00365254"/>
    <w:rsid w:val="00365327"/>
    <w:rsid w:val="00370A71"/>
    <w:rsid w:val="00371C69"/>
    <w:rsid w:val="0037311B"/>
    <w:rsid w:val="00373BF7"/>
    <w:rsid w:val="00374C23"/>
    <w:rsid w:val="00374C85"/>
    <w:rsid w:val="00374D9A"/>
    <w:rsid w:val="00377612"/>
    <w:rsid w:val="00380174"/>
    <w:rsid w:val="00382603"/>
    <w:rsid w:val="00383722"/>
    <w:rsid w:val="00383954"/>
    <w:rsid w:val="00390E94"/>
    <w:rsid w:val="0039126D"/>
    <w:rsid w:val="003921B3"/>
    <w:rsid w:val="00393764"/>
    <w:rsid w:val="00394167"/>
    <w:rsid w:val="00395FBE"/>
    <w:rsid w:val="003964D4"/>
    <w:rsid w:val="0039656A"/>
    <w:rsid w:val="003A03BE"/>
    <w:rsid w:val="003A491D"/>
    <w:rsid w:val="003A5E27"/>
    <w:rsid w:val="003A5ED3"/>
    <w:rsid w:val="003A6677"/>
    <w:rsid w:val="003B14A0"/>
    <w:rsid w:val="003B3641"/>
    <w:rsid w:val="003B3BD0"/>
    <w:rsid w:val="003B5816"/>
    <w:rsid w:val="003B595E"/>
    <w:rsid w:val="003C03CA"/>
    <w:rsid w:val="003D04B7"/>
    <w:rsid w:val="003D09E4"/>
    <w:rsid w:val="003D414A"/>
    <w:rsid w:val="003D49E5"/>
    <w:rsid w:val="003D7F84"/>
    <w:rsid w:val="003E30F2"/>
    <w:rsid w:val="003E3B7D"/>
    <w:rsid w:val="003E5FAA"/>
    <w:rsid w:val="003E766F"/>
    <w:rsid w:val="003F2747"/>
    <w:rsid w:val="003F768C"/>
    <w:rsid w:val="004001AF"/>
    <w:rsid w:val="00410F28"/>
    <w:rsid w:val="00413AF8"/>
    <w:rsid w:val="004140A4"/>
    <w:rsid w:val="0041674F"/>
    <w:rsid w:val="00420AB1"/>
    <w:rsid w:val="00422599"/>
    <w:rsid w:val="0042594D"/>
    <w:rsid w:val="00433216"/>
    <w:rsid w:val="004418A7"/>
    <w:rsid w:val="00444806"/>
    <w:rsid w:val="00447E13"/>
    <w:rsid w:val="00451FDB"/>
    <w:rsid w:val="00452692"/>
    <w:rsid w:val="004564A6"/>
    <w:rsid w:val="004571B4"/>
    <w:rsid w:val="00460433"/>
    <w:rsid w:val="004656F6"/>
    <w:rsid w:val="004659D3"/>
    <w:rsid w:val="00466D71"/>
    <w:rsid w:val="0046702E"/>
    <w:rsid w:val="00471C0F"/>
    <w:rsid w:val="00472E5E"/>
    <w:rsid w:val="004733C3"/>
    <w:rsid w:val="0047392D"/>
    <w:rsid w:val="0047518D"/>
    <w:rsid w:val="004804E1"/>
    <w:rsid w:val="00480CAF"/>
    <w:rsid w:val="00484C8E"/>
    <w:rsid w:val="00485461"/>
    <w:rsid w:val="00485C09"/>
    <w:rsid w:val="00486319"/>
    <w:rsid w:val="00487543"/>
    <w:rsid w:val="004875E2"/>
    <w:rsid w:val="00490BBD"/>
    <w:rsid w:val="00495327"/>
    <w:rsid w:val="004967DD"/>
    <w:rsid w:val="00497929"/>
    <w:rsid w:val="004A11DD"/>
    <w:rsid w:val="004B2C90"/>
    <w:rsid w:val="004B3A11"/>
    <w:rsid w:val="004B5691"/>
    <w:rsid w:val="004B6D36"/>
    <w:rsid w:val="004C12B9"/>
    <w:rsid w:val="004C18AD"/>
    <w:rsid w:val="004C516E"/>
    <w:rsid w:val="004C51F8"/>
    <w:rsid w:val="004C5F18"/>
    <w:rsid w:val="004C7735"/>
    <w:rsid w:val="004D0D06"/>
    <w:rsid w:val="004D2412"/>
    <w:rsid w:val="004E1DAC"/>
    <w:rsid w:val="004E5D96"/>
    <w:rsid w:val="004F291A"/>
    <w:rsid w:val="004F4A4D"/>
    <w:rsid w:val="004F506B"/>
    <w:rsid w:val="004F6A99"/>
    <w:rsid w:val="005004CB"/>
    <w:rsid w:val="005017F3"/>
    <w:rsid w:val="00501A64"/>
    <w:rsid w:val="00503BFD"/>
    <w:rsid w:val="005043E5"/>
    <w:rsid w:val="005059EF"/>
    <w:rsid w:val="00506193"/>
    <w:rsid w:val="00513D36"/>
    <w:rsid w:val="00515E2F"/>
    <w:rsid w:val="00520481"/>
    <w:rsid w:val="00521726"/>
    <w:rsid w:val="00526530"/>
    <w:rsid w:val="0053645C"/>
    <w:rsid w:val="00542339"/>
    <w:rsid w:val="00545244"/>
    <w:rsid w:val="00547352"/>
    <w:rsid w:val="0055143E"/>
    <w:rsid w:val="00553801"/>
    <w:rsid w:val="005542FE"/>
    <w:rsid w:val="005615BE"/>
    <w:rsid w:val="00562E3D"/>
    <w:rsid w:val="00565F0C"/>
    <w:rsid w:val="0056616E"/>
    <w:rsid w:val="00575E4C"/>
    <w:rsid w:val="00575FFC"/>
    <w:rsid w:val="005818B8"/>
    <w:rsid w:val="005826F3"/>
    <w:rsid w:val="0059027A"/>
    <w:rsid w:val="005905E2"/>
    <w:rsid w:val="005A2BEC"/>
    <w:rsid w:val="005A2EBB"/>
    <w:rsid w:val="005B388A"/>
    <w:rsid w:val="005B4FAF"/>
    <w:rsid w:val="005C0748"/>
    <w:rsid w:val="005C42D3"/>
    <w:rsid w:val="005C503B"/>
    <w:rsid w:val="005C5603"/>
    <w:rsid w:val="005C5EC9"/>
    <w:rsid w:val="005C6668"/>
    <w:rsid w:val="005D012C"/>
    <w:rsid w:val="005D2002"/>
    <w:rsid w:val="005D35A6"/>
    <w:rsid w:val="005D4151"/>
    <w:rsid w:val="005D5E21"/>
    <w:rsid w:val="005E3E58"/>
    <w:rsid w:val="005E4A3C"/>
    <w:rsid w:val="005E64E9"/>
    <w:rsid w:val="005F2DFD"/>
    <w:rsid w:val="005F6DEF"/>
    <w:rsid w:val="005F74FA"/>
    <w:rsid w:val="005F76EC"/>
    <w:rsid w:val="006040DB"/>
    <w:rsid w:val="00606D41"/>
    <w:rsid w:val="00612C22"/>
    <w:rsid w:val="00621337"/>
    <w:rsid w:val="00621857"/>
    <w:rsid w:val="00624485"/>
    <w:rsid w:val="00625495"/>
    <w:rsid w:val="00635F94"/>
    <w:rsid w:val="00641E45"/>
    <w:rsid w:val="00646076"/>
    <w:rsid w:val="00647A67"/>
    <w:rsid w:val="00653D01"/>
    <w:rsid w:val="00655617"/>
    <w:rsid w:val="00656917"/>
    <w:rsid w:val="006609D0"/>
    <w:rsid w:val="00664EE1"/>
    <w:rsid w:val="006662ED"/>
    <w:rsid w:val="0067287E"/>
    <w:rsid w:val="006767B2"/>
    <w:rsid w:val="0068043D"/>
    <w:rsid w:val="00685EED"/>
    <w:rsid w:val="00691524"/>
    <w:rsid w:val="006915CD"/>
    <w:rsid w:val="00691CC9"/>
    <w:rsid w:val="006953A2"/>
    <w:rsid w:val="00697137"/>
    <w:rsid w:val="006A0667"/>
    <w:rsid w:val="006A078D"/>
    <w:rsid w:val="006A272F"/>
    <w:rsid w:val="006A3E94"/>
    <w:rsid w:val="006A5C71"/>
    <w:rsid w:val="006B1D7F"/>
    <w:rsid w:val="006B2426"/>
    <w:rsid w:val="006B2EDD"/>
    <w:rsid w:val="006B6044"/>
    <w:rsid w:val="006C2AEC"/>
    <w:rsid w:val="006C5820"/>
    <w:rsid w:val="006C6A9D"/>
    <w:rsid w:val="006D1154"/>
    <w:rsid w:val="006D2ECD"/>
    <w:rsid w:val="006D6C3F"/>
    <w:rsid w:val="006F78C3"/>
    <w:rsid w:val="00700581"/>
    <w:rsid w:val="00701FB4"/>
    <w:rsid w:val="00703BD3"/>
    <w:rsid w:val="00705849"/>
    <w:rsid w:val="00706308"/>
    <w:rsid w:val="00707369"/>
    <w:rsid w:val="00712665"/>
    <w:rsid w:val="00712B77"/>
    <w:rsid w:val="0071386B"/>
    <w:rsid w:val="00716B65"/>
    <w:rsid w:val="0072479C"/>
    <w:rsid w:val="00724E06"/>
    <w:rsid w:val="0072735A"/>
    <w:rsid w:val="0073399A"/>
    <w:rsid w:val="00734313"/>
    <w:rsid w:val="007358BA"/>
    <w:rsid w:val="007361EE"/>
    <w:rsid w:val="007408DE"/>
    <w:rsid w:val="00743326"/>
    <w:rsid w:val="00750733"/>
    <w:rsid w:val="00750780"/>
    <w:rsid w:val="007525D1"/>
    <w:rsid w:val="00752725"/>
    <w:rsid w:val="00754A0F"/>
    <w:rsid w:val="00755231"/>
    <w:rsid w:val="00756C31"/>
    <w:rsid w:val="00756F71"/>
    <w:rsid w:val="00763619"/>
    <w:rsid w:val="00763B35"/>
    <w:rsid w:val="00764AF2"/>
    <w:rsid w:val="007654A9"/>
    <w:rsid w:val="00766E99"/>
    <w:rsid w:val="00770652"/>
    <w:rsid w:val="007706B0"/>
    <w:rsid w:val="00770F1E"/>
    <w:rsid w:val="00775717"/>
    <w:rsid w:val="00776618"/>
    <w:rsid w:val="00782462"/>
    <w:rsid w:val="007832CA"/>
    <w:rsid w:val="00783A59"/>
    <w:rsid w:val="00785FF2"/>
    <w:rsid w:val="0078643F"/>
    <w:rsid w:val="007865DD"/>
    <w:rsid w:val="00786CDF"/>
    <w:rsid w:val="00787B55"/>
    <w:rsid w:val="0079179F"/>
    <w:rsid w:val="00793E98"/>
    <w:rsid w:val="00796A8D"/>
    <w:rsid w:val="007A1EBE"/>
    <w:rsid w:val="007A33E3"/>
    <w:rsid w:val="007A7650"/>
    <w:rsid w:val="007B0C68"/>
    <w:rsid w:val="007B3114"/>
    <w:rsid w:val="007B3FC8"/>
    <w:rsid w:val="007B3FE5"/>
    <w:rsid w:val="007B5373"/>
    <w:rsid w:val="007C0010"/>
    <w:rsid w:val="007C037C"/>
    <w:rsid w:val="007D4A7D"/>
    <w:rsid w:val="007D4DCE"/>
    <w:rsid w:val="007D66A1"/>
    <w:rsid w:val="007E1D7B"/>
    <w:rsid w:val="007E7724"/>
    <w:rsid w:val="007F0A2A"/>
    <w:rsid w:val="007F1417"/>
    <w:rsid w:val="007F3581"/>
    <w:rsid w:val="007F400D"/>
    <w:rsid w:val="007F48F0"/>
    <w:rsid w:val="007F653F"/>
    <w:rsid w:val="008024AB"/>
    <w:rsid w:val="00804379"/>
    <w:rsid w:val="008064EE"/>
    <w:rsid w:val="00810585"/>
    <w:rsid w:val="00813785"/>
    <w:rsid w:val="008213D5"/>
    <w:rsid w:val="008222EE"/>
    <w:rsid w:val="00823AC1"/>
    <w:rsid w:val="00826EA4"/>
    <w:rsid w:val="00827EAA"/>
    <w:rsid w:val="00832239"/>
    <w:rsid w:val="00833AE7"/>
    <w:rsid w:val="00835548"/>
    <w:rsid w:val="00843B35"/>
    <w:rsid w:val="008535FB"/>
    <w:rsid w:val="00854B34"/>
    <w:rsid w:val="00855D76"/>
    <w:rsid w:val="00857D56"/>
    <w:rsid w:val="00857ED5"/>
    <w:rsid w:val="0086137E"/>
    <w:rsid w:val="008664DD"/>
    <w:rsid w:val="00872D95"/>
    <w:rsid w:val="008736AE"/>
    <w:rsid w:val="00876566"/>
    <w:rsid w:val="008775D3"/>
    <w:rsid w:val="00877BD5"/>
    <w:rsid w:val="008802D3"/>
    <w:rsid w:val="00883631"/>
    <w:rsid w:val="008839AC"/>
    <w:rsid w:val="00886BB9"/>
    <w:rsid w:val="008870F0"/>
    <w:rsid w:val="0089021A"/>
    <w:rsid w:val="00890CE8"/>
    <w:rsid w:val="008931CF"/>
    <w:rsid w:val="00893934"/>
    <w:rsid w:val="00894D33"/>
    <w:rsid w:val="00897CD8"/>
    <w:rsid w:val="008A2A1D"/>
    <w:rsid w:val="008A5E5E"/>
    <w:rsid w:val="008A65D7"/>
    <w:rsid w:val="008A6742"/>
    <w:rsid w:val="008B0E7D"/>
    <w:rsid w:val="008B5B88"/>
    <w:rsid w:val="008B5CD1"/>
    <w:rsid w:val="008C2BBE"/>
    <w:rsid w:val="008C2F90"/>
    <w:rsid w:val="008C6251"/>
    <w:rsid w:val="008D7243"/>
    <w:rsid w:val="008D7BDD"/>
    <w:rsid w:val="008E421B"/>
    <w:rsid w:val="008E5558"/>
    <w:rsid w:val="008F0051"/>
    <w:rsid w:val="0090254C"/>
    <w:rsid w:val="0090473F"/>
    <w:rsid w:val="0090724E"/>
    <w:rsid w:val="00907FD7"/>
    <w:rsid w:val="00910D57"/>
    <w:rsid w:val="00914C79"/>
    <w:rsid w:val="00915CB4"/>
    <w:rsid w:val="009169F0"/>
    <w:rsid w:val="009221AC"/>
    <w:rsid w:val="009225D7"/>
    <w:rsid w:val="009228AD"/>
    <w:rsid w:val="00923F74"/>
    <w:rsid w:val="009261FD"/>
    <w:rsid w:val="0092785C"/>
    <w:rsid w:val="00930A77"/>
    <w:rsid w:val="00934750"/>
    <w:rsid w:val="00934E30"/>
    <w:rsid w:val="00935271"/>
    <w:rsid w:val="00943209"/>
    <w:rsid w:val="0094509D"/>
    <w:rsid w:val="00945318"/>
    <w:rsid w:val="00950DB4"/>
    <w:rsid w:val="00953044"/>
    <w:rsid w:val="009534C6"/>
    <w:rsid w:val="00957526"/>
    <w:rsid w:val="009606EB"/>
    <w:rsid w:val="00960A14"/>
    <w:rsid w:val="0096172C"/>
    <w:rsid w:val="00963973"/>
    <w:rsid w:val="009645C3"/>
    <w:rsid w:val="009669FF"/>
    <w:rsid w:val="00966FFB"/>
    <w:rsid w:val="00971786"/>
    <w:rsid w:val="00971B3B"/>
    <w:rsid w:val="00976250"/>
    <w:rsid w:val="00984BF0"/>
    <w:rsid w:val="0098578A"/>
    <w:rsid w:val="009875C3"/>
    <w:rsid w:val="009878FB"/>
    <w:rsid w:val="00990EC9"/>
    <w:rsid w:val="009954EA"/>
    <w:rsid w:val="009A1964"/>
    <w:rsid w:val="009B3832"/>
    <w:rsid w:val="009B5BE8"/>
    <w:rsid w:val="009B6700"/>
    <w:rsid w:val="009C1976"/>
    <w:rsid w:val="009C2F9E"/>
    <w:rsid w:val="009C37AA"/>
    <w:rsid w:val="009C7897"/>
    <w:rsid w:val="009D5AE2"/>
    <w:rsid w:val="009D6C37"/>
    <w:rsid w:val="009E4D41"/>
    <w:rsid w:val="009E5839"/>
    <w:rsid w:val="009E6E03"/>
    <w:rsid w:val="009E7E85"/>
    <w:rsid w:val="009F03F1"/>
    <w:rsid w:val="009F3389"/>
    <w:rsid w:val="009F717A"/>
    <w:rsid w:val="00A06A64"/>
    <w:rsid w:val="00A07FEF"/>
    <w:rsid w:val="00A10E3E"/>
    <w:rsid w:val="00A10EDA"/>
    <w:rsid w:val="00A120FB"/>
    <w:rsid w:val="00A1404E"/>
    <w:rsid w:val="00A1497C"/>
    <w:rsid w:val="00A17CE5"/>
    <w:rsid w:val="00A21956"/>
    <w:rsid w:val="00A2445F"/>
    <w:rsid w:val="00A263DF"/>
    <w:rsid w:val="00A322F3"/>
    <w:rsid w:val="00A34476"/>
    <w:rsid w:val="00A34FCF"/>
    <w:rsid w:val="00A402B3"/>
    <w:rsid w:val="00A41DCF"/>
    <w:rsid w:val="00A42EEC"/>
    <w:rsid w:val="00A44571"/>
    <w:rsid w:val="00A50406"/>
    <w:rsid w:val="00A50767"/>
    <w:rsid w:val="00A50801"/>
    <w:rsid w:val="00A53C62"/>
    <w:rsid w:val="00A568E5"/>
    <w:rsid w:val="00A570B2"/>
    <w:rsid w:val="00A60A58"/>
    <w:rsid w:val="00A61B21"/>
    <w:rsid w:val="00A64D09"/>
    <w:rsid w:val="00A65B09"/>
    <w:rsid w:val="00A670BB"/>
    <w:rsid w:val="00A759AE"/>
    <w:rsid w:val="00A76E7C"/>
    <w:rsid w:val="00A770F5"/>
    <w:rsid w:val="00A773CC"/>
    <w:rsid w:val="00A818CA"/>
    <w:rsid w:val="00A83258"/>
    <w:rsid w:val="00A871D6"/>
    <w:rsid w:val="00AA2F6F"/>
    <w:rsid w:val="00AA6B1A"/>
    <w:rsid w:val="00AB0D90"/>
    <w:rsid w:val="00AB125E"/>
    <w:rsid w:val="00AB1E21"/>
    <w:rsid w:val="00AB1E30"/>
    <w:rsid w:val="00AB2477"/>
    <w:rsid w:val="00AB310A"/>
    <w:rsid w:val="00AB56F0"/>
    <w:rsid w:val="00AB5DBD"/>
    <w:rsid w:val="00AB77BB"/>
    <w:rsid w:val="00AC1F1B"/>
    <w:rsid w:val="00AC273E"/>
    <w:rsid w:val="00AC33D0"/>
    <w:rsid w:val="00AC5B1A"/>
    <w:rsid w:val="00AD11A5"/>
    <w:rsid w:val="00AD20C4"/>
    <w:rsid w:val="00AD24E6"/>
    <w:rsid w:val="00AD31A0"/>
    <w:rsid w:val="00AD31CE"/>
    <w:rsid w:val="00AD4DF7"/>
    <w:rsid w:val="00AE0183"/>
    <w:rsid w:val="00AE2110"/>
    <w:rsid w:val="00AE2EB1"/>
    <w:rsid w:val="00AE536D"/>
    <w:rsid w:val="00AE6C36"/>
    <w:rsid w:val="00AF6BCC"/>
    <w:rsid w:val="00B01DA1"/>
    <w:rsid w:val="00B06592"/>
    <w:rsid w:val="00B06ACA"/>
    <w:rsid w:val="00B11A76"/>
    <w:rsid w:val="00B13132"/>
    <w:rsid w:val="00B16DF9"/>
    <w:rsid w:val="00B22149"/>
    <w:rsid w:val="00B233E3"/>
    <w:rsid w:val="00B30352"/>
    <w:rsid w:val="00B328A1"/>
    <w:rsid w:val="00B346DF"/>
    <w:rsid w:val="00B37FC9"/>
    <w:rsid w:val="00B40333"/>
    <w:rsid w:val="00B410F6"/>
    <w:rsid w:val="00B4199C"/>
    <w:rsid w:val="00B41D0D"/>
    <w:rsid w:val="00B42533"/>
    <w:rsid w:val="00B452BD"/>
    <w:rsid w:val="00B460C2"/>
    <w:rsid w:val="00B47460"/>
    <w:rsid w:val="00B63EB9"/>
    <w:rsid w:val="00B67490"/>
    <w:rsid w:val="00B75ED8"/>
    <w:rsid w:val="00B77809"/>
    <w:rsid w:val="00B84436"/>
    <w:rsid w:val="00B860DC"/>
    <w:rsid w:val="00B876BE"/>
    <w:rsid w:val="00B94DA2"/>
    <w:rsid w:val="00B9540B"/>
    <w:rsid w:val="00B95CAD"/>
    <w:rsid w:val="00B96FD2"/>
    <w:rsid w:val="00BA3794"/>
    <w:rsid w:val="00BA3F4D"/>
    <w:rsid w:val="00BA79E3"/>
    <w:rsid w:val="00BB1FC1"/>
    <w:rsid w:val="00BB239A"/>
    <w:rsid w:val="00BB31CE"/>
    <w:rsid w:val="00BB377A"/>
    <w:rsid w:val="00BC0188"/>
    <w:rsid w:val="00BC14FC"/>
    <w:rsid w:val="00BC6DC8"/>
    <w:rsid w:val="00BC6FB7"/>
    <w:rsid w:val="00BD0642"/>
    <w:rsid w:val="00BD298A"/>
    <w:rsid w:val="00BD31C1"/>
    <w:rsid w:val="00BD331D"/>
    <w:rsid w:val="00BD37BD"/>
    <w:rsid w:val="00BD6C97"/>
    <w:rsid w:val="00BE55A7"/>
    <w:rsid w:val="00BE64B3"/>
    <w:rsid w:val="00BF147B"/>
    <w:rsid w:val="00BF18A3"/>
    <w:rsid w:val="00BF4EAC"/>
    <w:rsid w:val="00BF6A7B"/>
    <w:rsid w:val="00BF6B3C"/>
    <w:rsid w:val="00C0574C"/>
    <w:rsid w:val="00C05E5B"/>
    <w:rsid w:val="00C06D9A"/>
    <w:rsid w:val="00C0702B"/>
    <w:rsid w:val="00C07DB9"/>
    <w:rsid w:val="00C11B08"/>
    <w:rsid w:val="00C12133"/>
    <w:rsid w:val="00C127BE"/>
    <w:rsid w:val="00C13FB1"/>
    <w:rsid w:val="00C1665D"/>
    <w:rsid w:val="00C17A25"/>
    <w:rsid w:val="00C201EB"/>
    <w:rsid w:val="00C20F62"/>
    <w:rsid w:val="00C249E7"/>
    <w:rsid w:val="00C33308"/>
    <w:rsid w:val="00C34E4D"/>
    <w:rsid w:val="00C4003A"/>
    <w:rsid w:val="00C41422"/>
    <w:rsid w:val="00C42337"/>
    <w:rsid w:val="00C42363"/>
    <w:rsid w:val="00C43412"/>
    <w:rsid w:val="00C45091"/>
    <w:rsid w:val="00C473B3"/>
    <w:rsid w:val="00C50828"/>
    <w:rsid w:val="00C51137"/>
    <w:rsid w:val="00C52123"/>
    <w:rsid w:val="00C61EEB"/>
    <w:rsid w:val="00C6206C"/>
    <w:rsid w:val="00C6250C"/>
    <w:rsid w:val="00C70DB5"/>
    <w:rsid w:val="00C71895"/>
    <w:rsid w:val="00C72D11"/>
    <w:rsid w:val="00C741B5"/>
    <w:rsid w:val="00C752B7"/>
    <w:rsid w:val="00C863AE"/>
    <w:rsid w:val="00C87372"/>
    <w:rsid w:val="00C92E08"/>
    <w:rsid w:val="00C93473"/>
    <w:rsid w:val="00C9444F"/>
    <w:rsid w:val="00C952B3"/>
    <w:rsid w:val="00C971C1"/>
    <w:rsid w:val="00CA10BB"/>
    <w:rsid w:val="00CA1FE3"/>
    <w:rsid w:val="00CA332D"/>
    <w:rsid w:val="00CA7559"/>
    <w:rsid w:val="00CB254D"/>
    <w:rsid w:val="00CB3533"/>
    <w:rsid w:val="00CB5C8F"/>
    <w:rsid w:val="00CB7600"/>
    <w:rsid w:val="00CB7D61"/>
    <w:rsid w:val="00CC65EA"/>
    <w:rsid w:val="00CC6A4B"/>
    <w:rsid w:val="00CD00DE"/>
    <w:rsid w:val="00CD08CF"/>
    <w:rsid w:val="00CD7A5A"/>
    <w:rsid w:val="00CD7AAF"/>
    <w:rsid w:val="00CE2BA6"/>
    <w:rsid w:val="00CE35BC"/>
    <w:rsid w:val="00CE47BB"/>
    <w:rsid w:val="00CE564D"/>
    <w:rsid w:val="00CE5A0F"/>
    <w:rsid w:val="00CF2B0C"/>
    <w:rsid w:val="00D021AC"/>
    <w:rsid w:val="00D023A0"/>
    <w:rsid w:val="00D029B7"/>
    <w:rsid w:val="00D04872"/>
    <w:rsid w:val="00D048CF"/>
    <w:rsid w:val="00D05B91"/>
    <w:rsid w:val="00D0609D"/>
    <w:rsid w:val="00D10D0C"/>
    <w:rsid w:val="00D15E89"/>
    <w:rsid w:val="00D16E87"/>
    <w:rsid w:val="00D228D8"/>
    <w:rsid w:val="00D25AA0"/>
    <w:rsid w:val="00D267F1"/>
    <w:rsid w:val="00D27D0E"/>
    <w:rsid w:val="00D33A9E"/>
    <w:rsid w:val="00D35DA7"/>
    <w:rsid w:val="00D37574"/>
    <w:rsid w:val="00D37D76"/>
    <w:rsid w:val="00D40622"/>
    <w:rsid w:val="00D420C8"/>
    <w:rsid w:val="00D47AD0"/>
    <w:rsid w:val="00D52310"/>
    <w:rsid w:val="00D53C8B"/>
    <w:rsid w:val="00D57A57"/>
    <w:rsid w:val="00D613A9"/>
    <w:rsid w:val="00D660F5"/>
    <w:rsid w:val="00D6736B"/>
    <w:rsid w:val="00D7238E"/>
    <w:rsid w:val="00D73003"/>
    <w:rsid w:val="00D73C03"/>
    <w:rsid w:val="00D741F2"/>
    <w:rsid w:val="00D81A72"/>
    <w:rsid w:val="00D92EDA"/>
    <w:rsid w:val="00D93451"/>
    <w:rsid w:val="00D9359B"/>
    <w:rsid w:val="00D945D6"/>
    <w:rsid w:val="00D94EC7"/>
    <w:rsid w:val="00DA136B"/>
    <w:rsid w:val="00DA4A8A"/>
    <w:rsid w:val="00DA5661"/>
    <w:rsid w:val="00DA5C0D"/>
    <w:rsid w:val="00DA6E07"/>
    <w:rsid w:val="00DA7097"/>
    <w:rsid w:val="00DA749F"/>
    <w:rsid w:val="00DA7584"/>
    <w:rsid w:val="00DA7A62"/>
    <w:rsid w:val="00DB0413"/>
    <w:rsid w:val="00DB0F15"/>
    <w:rsid w:val="00DB3292"/>
    <w:rsid w:val="00DC2F99"/>
    <w:rsid w:val="00DC3075"/>
    <w:rsid w:val="00DC489D"/>
    <w:rsid w:val="00DC6A0D"/>
    <w:rsid w:val="00DC72D8"/>
    <w:rsid w:val="00DD140B"/>
    <w:rsid w:val="00DD2123"/>
    <w:rsid w:val="00DD2A9E"/>
    <w:rsid w:val="00DD509E"/>
    <w:rsid w:val="00DE088C"/>
    <w:rsid w:val="00DE09D8"/>
    <w:rsid w:val="00DE14C5"/>
    <w:rsid w:val="00DE2331"/>
    <w:rsid w:val="00DE2FD1"/>
    <w:rsid w:val="00DE5157"/>
    <w:rsid w:val="00DE7BC4"/>
    <w:rsid w:val="00DF1BBC"/>
    <w:rsid w:val="00E04956"/>
    <w:rsid w:val="00E05BA5"/>
    <w:rsid w:val="00E07762"/>
    <w:rsid w:val="00E12204"/>
    <w:rsid w:val="00E12CAA"/>
    <w:rsid w:val="00E144CE"/>
    <w:rsid w:val="00E175BD"/>
    <w:rsid w:val="00E25062"/>
    <w:rsid w:val="00E318F2"/>
    <w:rsid w:val="00E3270D"/>
    <w:rsid w:val="00E334BB"/>
    <w:rsid w:val="00E35D5C"/>
    <w:rsid w:val="00E37C09"/>
    <w:rsid w:val="00E4520C"/>
    <w:rsid w:val="00E45F90"/>
    <w:rsid w:val="00E47322"/>
    <w:rsid w:val="00E47E3C"/>
    <w:rsid w:val="00E52291"/>
    <w:rsid w:val="00E527BE"/>
    <w:rsid w:val="00E527DB"/>
    <w:rsid w:val="00E56EFE"/>
    <w:rsid w:val="00E60CE6"/>
    <w:rsid w:val="00E61D02"/>
    <w:rsid w:val="00E62B1D"/>
    <w:rsid w:val="00E62D48"/>
    <w:rsid w:val="00E63324"/>
    <w:rsid w:val="00E635F5"/>
    <w:rsid w:val="00E6431C"/>
    <w:rsid w:val="00E64BFF"/>
    <w:rsid w:val="00E65900"/>
    <w:rsid w:val="00E65D32"/>
    <w:rsid w:val="00E678A0"/>
    <w:rsid w:val="00E67C8F"/>
    <w:rsid w:val="00E7078D"/>
    <w:rsid w:val="00E7085E"/>
    <w:rsid w:val="00E72157"/>
    <w:rsid w:val="00E73B41"/>
    <w:rsid w:val="00E76843"/>
    <w:rsid w:val="00E876E5"/>
    <w:rsid w:val="00E87FB4"/>
    <w:rsid w:val="00E916E1"/>
    <w:rsid w:val="00E93FCF"/>
    <w:rsid w:val="00E96BF0"/>
    <w:rsid w:val="00E9778E"/>
    <w:rsid w:val="00EA1322"/>
    <w:rsid w:val="00EB05D4"/>
    <w:rsid w:val="00EB1497"/>
    <w:rsid w:val="00EB2EE4"/>
    <w:rsid w:val="00EB53A8"/>
    <w:rsid w:val="00EB7C66"/>
    <w:rsid w:val="00EC702E"/>
    <w:rsid w:val="00EC72BE"/>
    <w:rsid w:val="00EC7AA5"/>
    <w:rsid w:val="00ED7F76"/>
    <w:rsid w:val="00EE10A9"/>
    <w:rsid w:val="00EE2791"/>
    <w:rsid w:val="00EE29DC"/>
    <w:rsid w:val="00EE35E4"/>
    <w:rsid w:val="00EE6F30"/>
    <w:rsid w:val="00EE70B1"/>
    <w:rsid w:val="00EF5802"/>
    <w:rsid w:val="00EF64E7"/>
    <w:rsid w:val="00F005C9"/>
    <w:rsid w:val="00F01300"/>
    <w:rsid w:val="00F04349"/>
    <w:rsid w:val="00F05B0F"/>
    <w:rsid w:val="00F1404D"/>
    <w:rsid w:val="00F16773"/>
    <w:rsid w:val="00F16B2B"/>
    <w:rsid w:val="00F16EDB"/>
    <w:rsid w:val="00F208DC"/>
    <w:rsid w:val="00F22CB3"/>
    <w:rsid w:val="00F234F5"/>
    <w:rsid w:val="00F3166C"/>
    <w:rsid w:val="00F33259"/>
    <w:rsid w:val="00F35494"/>
    <w:rsid w:val="00F43B00"/>
    <w:rsid w:val="00F44B92"/>
    <w:rsid w:val="00F44FB8"/>
    <w:rsid w:val="00F502CA"/>
    <w:rsid w:val="00F519B9"/>
    <w:rsid w:val="00F55E8B"/>
    <w:rsid w:val="00F564F9"/>
    <w:rsid w:val="00F5695B"/>
    <w:rsid w:val="00F61D4D"/>
    <w:rsid w:val="00F669BA"/>
    <w:rsid w:val="00F674CF"/>
    <w:rsid w:val="00F715A3"/>
    <w:rsid w:val="00F73C98"/>
    <w:rsid w:val="00F73FE0"/>
    <w:rsid w:val="00F7766C"/>
    <w:rsid w:val="00F82076"/>
    <w:rsid w:val="00F85D6C"/>
    <w:rsid w:val="00F879E4"/>
    <w:rsid w:val="00F9058F"/>
    <w:rsid w:val="00F92864"/>
    <w:rsid w:val="00F94FCC"/>
    <w:rsid w:val="00FA269F"/>
    <w:rsid w:val="00FB204D"/>
    <w:rsid w:val="00FB22AF"/>
    <w:rsid w:val="00FB2AAE"/>
    <w:rsid w:val="00FB5571"/>
    <w:rsid w:val="00FB6897"/>
    <w:rsid w:val="00FB7F9C"/>
    <w:rsid w:val="00FC054B"/>
    <w:rsid w:val="00FC258F"/>
    <w:rsid w:val="00FC25E1"/>
    <w:rsid w:val="00FC2E70"/>
    <w:rsid w:val="00FC3FA5"/>
    <w:rsid w:val="00FC6260"/>
    <w:rsid w:val="00FD1ED9"/>
    <w:rsid w:val="00FD2C03"/>
    <w:rsid w:val="00FD5EAC"/>
    <w:rsid w:val="00FD63B3"/>
    <w:rsid w:val="00FE1BFD"/>
    <w:rsid w:val="00FE3B2B"/>
    <w:rsid w:val="00FF0B3E"/>
    <w:rsid w:val="00FF4E21"/>
    <w:rsid w:val="00FF5EF5"/>
    <w:rsid w:val="00FF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86017">
      <o:colormru v:ext="edit" colors="#ddd"/>
    </o:shapedefaults>
    <o:shapelayout v:ext="edit">
      <o:idmap v:ext="edit" data="1"/>
    </o:shapelayout>
  </w:shapeDefaults>
  <w:decimalSymbol w:val=","/>
  <w:listSeparator w:val=";"/>
  <w14:docId w14:val="670330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8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4" w:unhideWhenUsed="1"/>
    <w:lsdException w:name="toc 5" w:semiHidden="1" w:uiPriority="39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0" w:unhideWhenUsed="1"/>
    <w:lsdException w:name="index heading" w:semiHidden="1" w:unhideWhenUsed="1"/>
    <w:lsdException w:name="caption" w:semiHidden="1" w:uiPriority="4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0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Standaard Openbaar Ministerie"/>
    <w:qFormat/>
    <w:rsid w:val="00216D87"/>
    <w:pPr>
      <w:spacing w:line="284" w:lineRule="atLeast"/>
    </w:pPr>
    <w:rPr>
      <w:rFonts w:ascii="Verdana" w:eastAsia="SimSun" w:hAnsi="Verdana" w:cs="Verdana"/>
      <w:sz w:val="18"/>
      <w:szCs w:val="18"/>
    </w:rPr>
  </w:style>
  <w:style w:type="paragraph" w:styleId="Kop1">
    <w:name w:val="heading 1"/>
    <w:aliases w:val="Kop 1 Openbaar Ministerie"/>
    <w:basedOn w:val="ZsysbasisOpenbaarMinisterie"/>
    <w:next w:val="InleidingOpenbaarMinisterie"/>
    <w:link w:val="Kop1Char"/>
    <w:qFormat/>
    <w:rsid w:val="0078643F"/>
    <w:pPr>
      <w:numPr>
        <w:numId w:val="26"/>
      </w:numPr>
      <w:spacing w:after="240" w:line="240" w:lineRule="auto"/>
      <w:outlineLvl w:val="0"/>
    </w:pPr>
    <w:rPr>
      <w:bCs/>
      <w:color w:val="001935"/>
      <w:sz w:val="36"/>
      <w:szCs w:val="32"/>
    </w:rPr>
  </w:style>
  <w:style w:type="paragraph" w:styleId="Kop2">
    <w:name w:val="heading 2"/>
    <w:aliases w:val="Kop 2 Openbaar Ministerie"/>
    <w:basedOn w:val="ZsysbasisOpenbaarMinisterie"/>
    <w:next w:val="BasistekstOpenbaarMinisterie"/>
    <w:qFormat/>
    <w:rsid w:val="00317089"/>
    <w:pPr>
      <w:keepNext/>
      <w:numPr>
        <w:ilvl w:val="1"/>
        <w:numId w:val="26"/>
      </w:numPr>
      <w:spacing w:before="240" w:after="240"/>
      <w:outlineLvl w:val="1"/>
    </w:pPr>
    <w:rPr>
      <w:bCs/>
      <w:iCs/>
      <w:color w:val="001935"/>
      <w:sz w:val="22"/>
      <w:szCs w:val="28"/>
    </w:rPr>
  </w:style>
  <w:style w:type="paragraph" w:styleId="Kop3">
    <w:name w:val="heading 3"/>
    <w:aliases w:val="Kop 3 Openbaar Ministerie"/>
    <w:basedOn w:val="ZsysbasisOpenbaarMinisterie"/>
    <w:next w:val="BasistekstOpenbaarMinisterie"/>
    <w:link w:val="Kop3Char"/>
    <w:uiPriority w:val="9"/>
    <w:qFormat/>
    <w:rsid w:val="002A5BA1"/>
    <w:pPr>
      <w:numPr>
        <w:ilvl w:val="2"/>
        <w:numId w:val="26"/>
      </w:numPr>
      <w:spacing w:line="240" w:lineRule="auto"/>
      <w:outlineLvl w:val="2"/>
    </w:pPr>
    <w:rPr>
      <w:b/>
      <w:iCs/>
      <w:color w:val="001935"/>
    </w:rPr>
  </w:style>
  <w:style w:type="paragraph" w:styleId="Kop4">
    <w:name w:val="heading 4"/>
    <w:aliases w:val="Kop 4 Openbaar Ministerie"/>
    <w:basedOn w:val="ZsysbasisOpenbaarMinisterie"/>
    <w:next w:val="BasistekstOpenbaarMinisterie"/>
    <w:link w:val="Kop4Char"/>
    <w:uiPriority w:val="9"/>
    <w:qFormat/>
    <w:rsid w:val="007832CA"/>
    <w:pPr>
      <w:keepNext/>
      <w:keepLines/>
      <w:numPr>
        <w:ilvl w:val="3"/>
        <w:numId w:val="26"/>
      </w:numPr>
      <w:outlineLvl w:val="3"/>
    </w:pPr>
    <w:rPr>
      <w:bCs/>
      <w:i/>
      <w:color w:val="001935"/>
      <w:szCs w:val="24"/>
    </w:rPr>
  </w:style>
  <w:style w:type="paragraph" w:styleId="Kop5">
    <w:name w:val="heading 5"/>
    <w:aliases w:val="Kop 5 Openbaar Ministerie"/>
    <w:basedOn w:val="ZsysbasisOpenbaarMinisterie"/>
    <w:next w:val="BasistekstOpenbaarMinisterie"/>
    <w:uiPriority w:val="4"/>
    <w:semiHidden/>
    <w:rsid w:val="007832CA"/>
    <w:pPr>
      <w:keepNext/>
      <w:keepLines/>
      <w:numPr>
        <w:ilvl w:val="4"/>
        <w:numId w:val="26"/>
      </w:numPr>
      <w:outlineLvl w:val="4"/>
    </w:pPr>
    <w:rPr>
      <w:bCs/>
      <w:iCs/>
      <w:szCs w:val="22"/>
    </w:rPr>
  </w:style>
  <w:style w:type="paragraph" w:styleId="Kop6">
    <w:name w:val="heading 6"/>
    <w:aliases w:val="Kop 6 Openbaar Ministerie"/>
    <w:basedOn w:val="ZsysbasisOpenbaarMinisterie"/>
    <w:next w:val="BasistekstOpenbaarMinisterie"/>
    <w:uiPriority w:val="4"/>
    <w:semiHidden/>
    <w:rsid w:val="007832CA"/>
    <w:pPr>
      <w:keepNext/>
      <w:keepLines/>
      <w:numPr>
        <w:ilvl w:val="5"/>
        <w:numId w:val="26"/>
      </w:numPr>
      <w:outlineLvl w:val="5"/>
    </w:pPr>
  </w:style>
  <w:style w:type="paragraph" w:styleId="Kop7">
    <w:name w:val="heading 7"/>
    <w:aliases w:val="Kop 7 Openbaar Ministerie"/>
    <w:basedOn w:val="ZsysbasisOpenbaarMinisterie"/>
    <w:next w:val="BasistekstOpenbaarMinisterie"/>
    <w:uiPriority w:val="4"/>
    <w:semiHidden/>
    <w:rsid w:val="007832CA"/>
    <w:pPr>
      <w:keepNext/>
      <w:keepLines/>
      <w:numPr>
        <w:ilvl w:val="6"/>
        <w:numId w:val="26"/>
      </w:numPr>
      <w:outlineLvl w:val="6"/>
    </w:pPr>
    <w:rPr>
      <w:bCs/>
      <w:szCs w:val="20"/>
    </w:rPr>
  </w:style>
  <w:style w:type="paragraph" w:styleId="Kop8">
    <w:name w:val="heading 8"/>
    <w:aliases w:val="Kop 8 Openbaar Ministerie"/>
    <w:basedOn w:val="ZsysbasisOpenbaarMinisterie"/>
    <w:next w:val="BasistekstOpenbaarMinisterie"/>
    <w:uiPriority w:val="4"/>
    <w:semiHidden/>
    <w:rsid w:val="007832CA"/>
    <w:pPr>
      <w:keepNext/>
      <w:keepLines/>
      <w:numPr>
        <w:ilvl w:val="7"/>
        <w:numId w:val="26"/>
      </w:numPr>
      <w:outlineLvl w:val="7"/>
    </w:pPr>
    <w:rPr>
      <w:iCs/>
      <w:szCs w:val="20"/>
    </w:rPr>
  </w:style>
  <w:style w:type="paragraph" w:styleId="Kop9">
    <w:name w:val="heading 9"/>
    <w:aliases w:val="Kop 9 Openbaar Ministerie"/>
    <w:basedOn w:val="ZsysbasisOpenbaarMinisterie"/>
    <w:next w:val="BasistekstOpenbaarMinisterie"/>
    <w:uiPriority w:val="4"/>
    <w:semiHidden/>
    <w:rsid w:val="007832CA"/>
    <w:pPr>
      <w:keepNext/>
      <w:keepLines/>
      <w:numPr>
        <w:ilvl w:val="8"/>
        <w:numId w:val="26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OpenbaarMinisterie">
    <w:name w:val="Basistekst Openbaar Ministerie"/>
    <w:basedOn w:val="ZsysbasisOpenbaarMinisterie"/>
    <w:link w:val="BasistekstOpenbaarMinisterieChar"/>
    <w:qFormat/>
    <w:rsid w:val="0003224F"/>
    <w:pPr>
      <w:spacing w:before="120" w:after="120"/>
    </w:pPr>
  </w:style>
  <w:style w:type="paragraph" w:customStyle="1" w:styleId="ZsysbasisOpenbaarMinisterie">
    <w:name w:val="Zsysbasis Openbaar Ministerie"/>
    <w:next w:val="BasistekstOpenbaarMinisterie"/>
    <w:link w:val="ZsysbasisOpenbaarMinisterieChar"/>
    <w:uiPriority w:val="4"/>
    <w:semiHidden/>
    <w:rsid w:val="00697137"/>
    <w:pPr>
      <w:spacing w:line="284" w:lineRule="atLeast"/>
    </w:pPr>
    <w:rPr>
      <w:rFonts w:ascii="Verdana" w:hAnsi="Verdana" w:cs="Maiandra GD"/>
      <w:color w:val="000000"/>
      <w:sz w:val="18"/>
      <w:szCs w:val="18"/>
    </w:rPr>
  </w:style>
  <w:style w:type="paragraph" w:customStyle="1" w:styleId="BasistekstvetOpenbaarMinisterie">
    <w:name w:val="Basistekst vet Openbaar Ministerie"/>
    <w:basedOn w:val="ZsysbasisOpenbaarMinisterie"/>
    <w:next w:val="BasistekstOpenbaarMinisterie"/>
    <w:uiPriority w:val="1"/>
    <w:semiHidden/>
    <w:qFormat/>
    <w:rsid w:val="00122DED"/>
    <w:rPr>
      <w:b/>
      <w:bCs/>
    </w:rPr>
  </w:style>
  <w:style w:type="character" w:styleId="GevolgdeHyperlink">
    <w:name w:val="FollowedHyperlink"/>
    <w:aliases w:val="GevolgdeHyperlink Openbaar Ministerie"/>
    <w:uiPriority w:val="99"/>
    <w:semiHidden/>
    <w:rsid w:val="00B460C2"/>
    <w:rPr>
      <w:color w:val="auto"/>
      <w:u w:val="none"/>
    </w:rPr>
  </w:style>
  <w:style w:type="character" w:styleId="Hyperlink">
    <w:name w:val="Hyperlink"/>
    <w:aliases w:val="Hyperlink Openbaar Ministerie"/>
    <w:uiPriority w:val="99"/>
    <w:qFormat/>
    <w:rsid w:val="00B460C2"/>
    <w:rPr>
      <w:color w:val="auto"/>
      <w:u w:val="none"/>
    </w:rPr>
  </w:style>
  <w:style w:type="paragraph" w:customStyle="1" w:styleId="AdresvakOpenbaarMinisterie">
    <w:name w:val="Adresvak Openbaar Ministerie"/>
    <w:basedOn w:val="ZsysbasisOpenbaarMinisterie"/>
    <w:uiPriority w:val="4"/>
    <w:semiHidden/>
    <w:rsid w:val="009F717A"/>
    <w:pPr>
      <w:spacing w:line="280" w:lineRule="exact"/>
    </w:pPr>
    <w:rPr>
      <w:noProof/>
    </w:rPr>
  </w:style>
  <w:style w:type="paragraph" w:styleId="Koptekst">
    <w:name w:val="header"/>
    <w:basedOn w:val="ZsysbasisOpenbaarMinisterie"/>
    <w:next w:val="BasistekstOpenbaarMinisterie"/>
    <w:link w:val="KoptekstChar"/>
    <w:uiPriority w:val="99"/>
    <w:rsid w:val="00122DED"/>
  </w:style>
  <w:style w:type="paragraph" w:styleId="Voettekst">
    <w:name w:val="footer"/>
    <w:basedOn w:val="ZsysbasisOpenbaarMinisterie"/>
    <w:next w:val="BasistekstOpenbaarMinisterie"/>
    <w:link w:val="VoettekstChar"/>
    <w:rsid w:val="00122DED"/>
    <w:pPr>
      <w:jc w:val="right"/>
    </w:pPr>
  </w:style>
  <w:style w:type="paragraph" w:customStyle="1" w:styleId="KoptekstOpenbaarMinisterie">
    <w:name w:val="Koptekst Openbaar Ministerie"/>
    <w:basedOn w:val="ZsysbasisdocumentgegevensOpenbaarMinisterie"/>
    <w:uiPriority w:val="4"/>
    <w:semiHidden/>
    <w:rsid w:val="008213D5"/>
    <w:pPr>
      <w:spacing w:line="180" w:lineRule="exact"/>
    </w:pPr>
    <w:rPr>
      <w:color w:val="001935"/>
      <w:sz w:val="15"/>
    </w:rPr>
  </w:style>
  <w:style w:type="paragraph" w:customStyle="1" w:styleId="VoettekstOpenbaarMinisterie">
    <w:name w:val="Voettekst Openbaar Ministerie"/>
    <w:basedOn w:val="ZsysbasisdocumentgegevensOpenbaarMinisterie"/>
    <w:uiPriority w:val="4"/>
    <w:rsid w:val="007A7650"/>
    <w:pPr>
      <w:spacing w:line="280" w:lineRule="exact"/>
    </w:pPr>
    <w:rPr>
      <w:color w:val="001935"/>
      <w:sz w:val="15"/>
    </w:rPr>
  </w:style>
  <w:style w:type="numbering" w:styleId="111111">
    <w:name w:val="Outline List 2"/>
    <w:basedOn w:val="Geenlijst"/>
    <w:uiPriority w:val="98"/>
    <w:semiHidden/>
    <w:rsid w:val="00E07762"/>
    <w:pPr>
      <w:numPr>
        <w:numId w:val="4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5"/>
      </w:numPr>
    </w:pPr>
  </w:style>
  <w:style w:type="paragraph" w:customStyle="1" w:styleId="BasistekstcursiefOpenbaarMinisterie">
    <w:name w:val="Basistekst cursief Openbaar Ministerie"/>
    <w:basedOn w:val="ZsysbasisOpenbaarMinisterie"/>
    <w:next w:val="BasistekstOpenbaarMinisterie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OpenbaarMinisterie"/>
    <w:next w:val="BasistekstOpenbaarMinisterie"/>
    <w:uiPriority w:val="98"/>
    <w:semiHidden/>
    <w:rsid w:val="0020607F"/>
  </w:style>
  <w:style w:type="paragraph" w:styleId="Adresenvelop">
    <w:name w:val="envelope address"/>
    <w:basedOn w:val="ZsysbasisOpenbaarMinisterie"/>
    <w:next w:val="BasistekstOpenbaarMinisterie"/>
    <w:uiPriority w:val="98"/>
    <w:semiHidden/>
    <w:rsid w:val="0020607F"/>
  </w:style>
  <w:style w:type="paragraph" w:styleId="Afsluiting">
    <w:name w:val="Closing"/>
    <w:basedOn w:val="ZsysbasisOpenbaarMinisterie"/>
    <w:next w:val="BasistekstOpenbaarMinisterie"/>
    <w:uiPriority w:val="98"/>
    <w:semiHidden/>
    <w:rsid w:val="0020607F"/>
  </w:style>
  <w:style w:type="paragraph" w:customStyle="1" w:styleId="Inspring1eniveauOpenbaarMinisterie">
    <w:name w:val="Inspring 1e niveau Openbaar Ministerie"/>
    <w:basedOn w:val="ZsysbasisOpenbaarMinisterie"/>
    <w:uiPriority w:val="4"/>
    <w:semiHidden/>
    <w:rsid w:val="00122DED"/>
    <w:pPr>
      <w:tabs>
        <w:tab w:val="left" w:pos="284"/>
      </w:tabs>
      <w:ind w:left="284" w:hanging="284"/>
    </w:pPr>
  </w:style>
  <w:style w:type="paragraph" w:customStyle="1" w:styleId="Inspring2eniveauOpenbaarMinisterie">
    <w:name w:val="Inspring 2e niveau Openbaar Ministerie"/>
    <w:basedOn w:val="ZsysbasisOpenbaarMinisterie"/>
    <w:uiPriority w:val="4"/>
    <w:semiHidden/>
    <w:rsid w:val="00122DED"/>
    <w:pPr>
      <w:tabs>
        <w:tab w:val="left" w:pos="567"/>
      </w:tabs>
      <w:ind w:left="568" w:hanging="284"/>
    </w:pPr>
  </w:style>
  <w:style w:type="paragraph" w:customStyle="1" w:styleId="Inspring3eniveauOpenbaarMinisterie">
    <w:name w:val="Inspring 3e niveau Openbaar Ministerie"/>
    <w:basedOn w:val="ZsysbasisOpenbaarMinisterie"/>
    <w:uiPriority w:val="4"/>
    <w:semiHidden/>
    <w:rsid w:val="00122DED"/>
    <w:pPr>
      <w:tabs>
        <w:tab w:val="left" w:pos="851"/>
      </w:tabs>
      <w:ind w:left="851" w:hanging="284"/>
    </w:pPr>
  </w:style>
  <w:style w:type="paragraph" w:customStyle="1" w:styleId="Zwevend1eniveauOpenbaarMinisterie">
    <w:name w:val="Zwevend 1e niveau Openbaar Ministerie"/>
    <w:basedOn w:val="ZsysbasisOpenbaarMinisterie"/>
    <w:uiPriority w:val="4"/>
    <w:semiHidden/>
    <w:rsid w:val="00122DED"/>
    <w:pPr>
      <w:ind w:left="284"/>
    </w:pPr>
  </w:style>
  <w:style w:type="paragraph" w:customStyle="1" w:styleId="Zwevend2eniveauOpenbaarMinisterie">
    <w:name w:val="Zwevend 2e niveau Openbaar Ministerie"/>
    <w:basedOn w:val="ZsysbasisOpenbaarMinisterie"/>
    <w:uiPriority w:val="4"/>
    <w:semiHidden/>
    <w:rsid w:val="00122DED"/>
    <w:pPr>
      <w:ind w:left="567"/>
    </w:pPr>
  </w:style>
  <w:style w:type="paragraph" w:customStyle="1" w:styleId="Zwevend3eniveauOpenbaarMinisterie">
    <w:name w:val="Zwevend 3e niveau Openbaar Ministerie"/>
    <w:basedOn w:val="ZsysbasisOpenbaarMinisterie"/>
    <w:uiPriority w:val="4"/>
    <w:semiHidden/>
    <w:rsid w:val="00122DED"/>
    <w:pPr>
      <w:ind w:left="851"/>
    </w:pPr>
  </w:style>
  <w:style w:type="paragraph" w:styleId="Inhopg1">
    <w:name w:val="toc 1"/>
    <w:aliases w:val="Inhopg 1 Openbaar Ministerie"/>
    <w:basedOn w:val="ZsysbasistocOpenbaarMinisterie"/>
    <w:next w:val="BasistekstOpenbaarMinisterie"/>
    <w:uiPriority w:val="39"/>
    <w:qFormat/>
    <w:rsid w:val="00876566"/>
    <w:pPr>
      <w:spacing w:before="280" w:after="280"/>
    </w:pPr>
    <w:rPr>
      <w:sz w:val="22"/>
    </w:rPr>
  </w:style>
  <w:style w:type="paragraph" w:styleId="Inhopg2">
    <w:name w:val="toc 2"/>
    <w:aliases w:val="Inhopg 2 Openbaar Ministerie"/>
    <w:basedOn w:val="ZsysbasistocOpenbaarMinisterie"/>
    <w:next w:val="BasistekstOpenbaarMinisterie"/>
    <w:uiPriority w:val="39"/>
    <w:rsid w:val="00F16773"/>
    <w:rPr>
      <w:b/>
    </w:rPr>
  </w:style>
  <w:style w:type="paragraph" w:styleId="Inhopg3">
    <w:name w:val="toc 3"/>
    <w:aliases w:val="Inhopg 3 Openbaar Ministerie"/>
    <w:basedOn w:val="ZsysbasistocOpenbaarMinisterie"/>
    <w:next w:val="BasistekstOpenbaarMinisterie"/>
    <w:uiPriority w:val="39"/>
    <w:rsid w:val="00E65900"/>
  </w:style>
  <w:style w:type="paragraph" w:styleId="Inhopg4">
    <w:name w:val="toc 4"/>
    <w:aliases w:val="Inhopg 4 Openbaar Ministerie"/>
    <w:basedOn w:val="ZsysbasistocOpenbaarMinisterie"/>
    <w:next w:val="BasistekstOpenbaarMinisterie"/>
    <w:uiPriority w:val="4"/>
    <w:semiHidden/>
    <w:rsid w:val="00122DED"/>
  </w:style>
  <w:style w:type="paragraph" w:styleId="Bronvermelding">
    <w:name w:val="table of authorities"/>
    <w:basedOn w:val="ZsysbasisOpenbaarMinisterie"/>
    <w:next w:val="BasistekstOpenbaarMinisterie"/>
    <w:uiPriority w:val="98"/>
    <w:semiHidden/>
    <w:rsid w:val="00F33259"/>
    <w:pPr>
      <w:ind w:left="180" w:hanging="180"/>
    </w:pPr>
  </w:style>
  <w:style w:type="paragraph" w:styleId="Index2">
    <w:name w:val="index 2"/>
    <w:basedOn w:val="ZsysbasisOpenbaarMinisterie"/>
    <w:next w:val="BasistekstOpenbaarMinisterie"/>
    <w:uiPriority w:val="98"/>
    <w:semiHidden/>
    <w:rsid w:val="00122DED"/>
  </w:style>
  <w:style w:type="paragraph" w:styleId="Index3">
    <w:name w:val="index 3"/>
    <w:basedOn w:val="ZsysbasisOpenbaarMinisterie"/>
    <w:next w:val="BasistekstOpenbaarMinisterie"/>
    <w:uiPriority w:val="98"/>
    <w:semiHidden/>
    <w:rsid w:val="00122DED"/>
  </w:style>
  <w:style w:type="paragraph" w:styleId="Ondertitel">
    <w:name w:val="Subtitle"/>
    <w:basedOn w:val="ZsysbasisOpenbaarMinisterie"/>
    <w:next w:val="BasistekstOpenbaarMinisterie"/>
    <w:uiPriority w:val="98"/>
    <w:semiHidden/>
    <w:rsid w:val="00122DED"/>
  </w:style>
  <w:style w:type="paragraph" w:styleId="Titel">
    <w:name w:val="Title"/>
    <w:basedOn w:val="ZsysbasisOpenbaarMinisterie"/>
    <w:next w:val="BasistekstOpenbaarMinisterie"/>
    <w:link w:val="TitelChar"/>
    <w:uiPriority w:val="10"/>
    <w:qFormat/>
    <w:rsid w:val="00122DED"/>
  </w:style>
  <w:style w:type="paragraph" w:customStyle="1" w:styleId="Kop2zondernummerOpenbaarMinisterie">
    <w:name w:val="Kop 2 zonder nummer Openbaar Ministerie"/>
    <w:basedOn w:val="ZsysbasisOpenbaarMinisterie"/>
    <w:next w:val="BasistekstOpenbaarMinisterie"/>
    <w:uiPriority w:val="4"/>
    <w:semiHidden/>
    <w:qFormat/>
    <w:rsid w:val="00124EA9"/>
    <w:pPr>
      <w:keepNext/>
      <w:keepLines/>
      <w:spacing w:before="560" w:after="280"/>
    </w:pPr>
    <w:rPr>
      <w:bCs/>
      <w:iCs/>
      <w:color w:val="001935"/>
      <w:sz w:val="22"/>
      <w:szCs w:val="28"/>
    </w:rPr>
  </w:style>
  <w:style w:type="character" w:styleId="Paginanummer">
    <w:name w:val="page number"/>
    <w:basedOn w:val="Standaardalinea-lettertype"/>
    <w:rsid w:val="00122DED"/>
  </w:style>
  <w:style w:type="character" w:customStyle="1" w:styleId="zsysVeldMarkering">
    <w:name w:val="zsysVeldMarkering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OpenbaarMinisterie">
    <w:name w:val="Kop 1 zonder nummer Openbaar Ministerie"/>
    <w:basedOn w:val="ZsysbasisOpenbaarMinisterie"/>
    <w:next w:val="BasistekstOpenbaarMinisterie"/>
    <w:uiPriority w:val="4"/>
    <w:semiHidden/>
    <w:qFormat/>
    <w:rsid w:val="00EE10A9"/>
    <w:pPr>
      <w:keepNext/>
      <w:keepLines/>
      <w:spacing w:before="740" w:after="520" w:line="426" w:lineRule="exact"/>
    </w:pPr>
    <w:rPr>
      <w:bCs/>
      <w:color w:val="001935"/>
      <w:sz w:val="36"/>
      <w:szCs w:val="32"/>
    </w:rPr>
  </w:style>
  <w:style w:type="paragraph" w:customStyle="1" w:styleId="Kop3zondernummerOpenbaarMinisterie">
    <w:name w:val="Kop 3 zonder nummer Openbaar Ministerie"/>
    <w:basedOn w:val="ZsysbasisOpenbaarMinisterie"/>
    <w:next w:val="BasistekstOpenbaarMinisterie"/>
    <w:link w:val="Kop3zondernummerOpenbaarMinisterieChar"/>
    <w:uiPriority w:val="4"/>
    <w:semiHidden/>
    <w:rsid w:val="00124EA9"/>
    <w:pPr>
      <w:keepNext/>
      <w:keepLines/>
      <w:spacing w:before="280"/>
    </w:pPr>
    <w:rPr>
      <w:b/>
      <w:iCs/>
      <w:color w:val="001935"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Openbaar Ministerie"/>
    <w:basedOn w:val="ZsysbasistocOpenbaarMinisterie"/>
    <w:next w:val="BasistekstOpenbaarMinisterie"/>
    <w:uiPriority w:val="39"/>
    <w:semiHidden/>
    <w:rsid w:val="003964D4"/>
  </w:style>
  <w:style w:type="paragraph" w:styleId="Inhopg6">
    <w:name w:val="toc 6"/>
    <w:aliases w:val="Inhopg 6 Openbaar Ministerie"/>
    <w:basedOn w:val="ZsysbasistocOpenbaarMinisterie"/>
    <w:next w:val="BasistekstOpenbaarMinisterie"/>
    <w:uiPriority w:val="4"/>
    <w:semiHidden/>
    <w:rsid w:val="003964D4"/>
  </w:style>
  <w:style w:type="paragraph" w:styleId="Inhopg7">
    <w:name w:val="toc 7"/>
    <w:aliases w:val="Inhopg 7 Openbaar Ministerie"/>
    <w:basedOn w:val="ZsysbasistocOpenbaarMinisterie"/>
    <w:next w:val="BasistekstOpenbaarMinisterie"/>
    <w:uiPriority w:val="4"/>
    <w:semiHidden/>
    <w:rsid w:val="003964D4"/>
  </w:style>
  <w:style w:type="paragraph" w:styleId="Inhopg8">
    <w:name w:val="toc 8"/>
    <w:aliases w:val="Inhopg 8 Openbaar Ministerie"/>
    <w:basedOn w:val="ZsysbasistocOpenbaarMinisterie"/>
    <w:next w:val="BasistekstOpenbaarMinisterie"/>
    <w:uiPriority w:val="4"/>
    <w:semiHidden/>
    <w:rsid w:val="003964D4"/>
  </w:style>
  <w:style w:type="paragraph" w:styleId="Inhopg9">
    <w:name w:val="toc 9"/>
    <w:aliases w:val="Inhopg 9 Openbaar Ministerie"/>
    <w:basedOn w:val="ZsysbasistocOpenbaarMinisterie"/>
    <w:next w:val="BasistekstOpenbaarMinisterie"/>
    <w:uiPriority w:val="4"/>
    <w:semiHidden/>
    <w:rsid w:val="003964D4"/>
  </w:style>
  <w:style w:type="paragraph" w:styleId="Afzender">
    <w:name w:val="envelope return"/>
    <w:basedOn w:val="ZsysbasisOpenbaarMinisterie"/>
    <w:next w:val="BasistekstOpenbaarMinisterie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6"/>
      </w:numPr>
    </w:pPr>
  </w:style>
  <w:style w:type="paragraph" w:styleId="Berichtkop">
    <w:name w:val="Message Header"/>
    <w:basedOn w:val="ZsysbasisOpenbaarMinisterie"/>
    <w:next w:val="BasistekstOpenbaarMinisterie"/>
    <w:uiPriority w:val="98"/>
    <w:semiHidden/>
    <w:rsid w:val="0020607F"/>
  </w:style>
  <w:style w:type="paragraph" w:styleId="Bloktekst">
    <w:name w:val="Block Text"/>
    <w:basedOn w:val="ZsysbasisOpenbaarMinisterie"/>
    <w:next w:val="BasistekstOpenbaarMinisterie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OpenbaarMinisterie"/>
    <w:next w:val="BasistekstOpenbaarMinisterie"/>
    <w:uiPriority w:val="98"/>
    <w:semiHidden/>
    <w:rsid w:val="0020607F"/>
  </w:style>
  <w:style w:type="paragraph" w:styleId="Handtekening">
    <w:name w:val="Signature"/>
    <w:basedOn w:val="ZsysbasisOpenbaarMinisterie"/>
    <w:next w:val="BasistekstOpenbaarMinisterie"/>
    <w:uiPriority w:val="98"/>
    <w:semiHidden/>
    <w:rsid w:val="0020607F"/>
  </w:style>
  <w:style w:type="paragraph" w:styleId="HTML-voorafopgemaakt">
    <w:name w:val="HTML Preformatted"/>
    <w:basedOn w:val="ZsysbasisOpenbaarMinisterie"/>
    <w:next w:val="BasistekstOpenbaarMinisterie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tblPr>
      <w:tblStyleRowBandSize w:val="1"/>
      <w:tblStyleColBandSize w:val="1"/>
      <w:tblBorders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9999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99999"/>
          <w:left w:val="single" w:sz="8" w:space="0" w:color="999999"/>
          <w:bottom w:val="single" w:sz="8" w:space="0" w:color="999999"/>
          <w:right w:val="single" w:sz="8" w:space="0" w:color="9999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</w:tcBorders>
      </w:tcPr>
    </w:tblStylePr>
    <w:tblStylePr w:type="band1Horz">
      <w:tblPr/>
      <w:tcPr>
        <w:tc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tblPr>
      <w:tblStyleRowBandSize w:val="1"/>
      <w:tblStyleColBandSize w:val="1"/>
      <w:tblBorders>
        <w:top w:val="single" w:sz="8" w:space="0" w:color="ED6A00"/>
        <w:left w:val="single" w:sz="8" w:space="0" w:color="ED6A00"/>
        <w:bottom w:val="single" w:sz="8" w:space="0" w:color="ED6A00"/>
        <w:right w:val="single" w:sz="8" w:space="0" w:color="ED6A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6A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6A00"/>
          <w:left w:val="single" w:sz="8" w:space="0" w:color="ED6A00"/>
          <w:bottom w:val="single" w:sz="8" w:space="0" w:color="ED6A00"/>
          <w:right w:val="single" w:sz="8" w:space="0" w:color="ED6A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6A00"/>
          <w:left w:val="single" w:sz="8" w:space="0" w:color="ED6A00"/>
          <w:bottom w:val="single" w:sz="8" w:space="0" w:color="ED6A00"/>
          <w:right w:val="single" w:sz="8" w:space="0" w:color="ED6A00"/>
        </w:tcBorders>
      </w:tcPr>
    </w:tblStylePr>
    <w:tblStylePr w:type="band1Horz">
      <w:tblPr/>
      <w:tcPr>
        <w:tcBorders>
          <w:top w:val="single" w:sz="8" w:space="0" w:color="ED6A00"/>
          <w:left w:val="single" w:sz="8" w:space="0" w:color="ED6A00"/>
          <w:bottom w:val="single" w:sz="8" w:space="0" w:color="ED6A00"/>
          <w:right w:val="single" w:sz="8" w:space="0" w:color="ED6A00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tblPr>
      <w:tblStyleRowBandSize w:val="1"/>
      <w:tblStyleColBandSize w:val="1"/>
      <w:tblBorders>
        <w:top w:val="single" w:sz="8" w:space="0" w:color="44165D"/>
        <w:left w:val="single" w:sz="8" w:space="0" w:color="44165D"/>
        <w:bottom w:val="single" w:sz="8" w:space="0" w:color="44165D"/>
        <w:right w:val="single" w:sz="8" w:space="0" w:color="44165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165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165D"/>
          <w:left w:val="single" w:sz="8" w:space="0" w:color="44165D"/>
          <w:bottom w:val="single" w:sz="8" w:space="0" w:color="44165D"/>
          <w:right w:val="single" w:sz="8" w:space="0" w:color="44165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165D"/>
          <w:left w:val="single" w:sz="8" w:space="0" w:color="44165D"/>
          <w:bottom w:val="single" w:sz="8" w:space="0" w:color="44165D"/>
          <w:right w:val="single" w:sz="8" w:space="0" w:color="44165D"/>
        </w:tcBorders>
      </w:tcPr>
    </w:tblStylePr>
    <w:tblStylePr w:type="band1Horz">
      <w:tblPr/>
      <w:tcPr>
        <w:tcBorders>
          <w:top w:val="single" w:sz="8" w:space="0" w:color="44165D"/>
          <w:left w:val="single" w:sz="8" w:space="0" w:color="44165D"/>
          <w:bottom w:val="single" w:sz="8" w:space="0" w:color="44165D"/>
          <w:right w:val="single" w:sz="8" w:space="0" w:color="44165D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tblPr>
      <w:tblStyleRowBandSize w:val="1"/>
      <w:tblStyleColBandSize w:val="1"/>
      <w:tblBorders>
        <w:top w:val="single" w:sz="8" w:space="0" w:color="001A35"/>
        <w:left w:val="single" w:sz="8" w:space="0" w:color="001A35"/>
        <w:bottom w:val="single" w:sz="8" w:space="0" w:color="001A35"/>
        <w:right w:val="single" w:sz="8" w:space="0" w:color="001A3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1A3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1A35"/>
          <w:left w:val="single" w:sz="8" w:space="0" w:color="001A35"/>
          <w:bottom w:val="single" w:sz="8" w:space="0" w:color="001A35"/>
          <w:right w:val="single" w:sz="8" w:space="0" w:color="001A3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1A35"/>
          <w:left w:val="single" w:sz="8" w:space="0" w:color="001A35"/>
          <w:bottom w:val="single" w:sz="8" w:space="0" w:color="001A35"/>
          <w:right w:val="single" w:sz="8" w:space="0" w:color="001A35"/>
        </w:tcBorders>
      </w:tcPr>
    </w:tblStylePr>
    <w:tblStylePr w:type="band1Horz">
      <w:tblPr/>
      <w:tcPr>
        <w:tcBorders>
          <w:top w:val="single" w:sz="8" w:space="0" w:color="001A35"/>
          <w:left w:val="single" w:sz="8" w:space="0" w:color="001A35"/>
          <w:bottom w:val="single" w:sz="8" w:space="0" w:color="001A35"/>
          <w:right w:val="single" w:sz="8" w:space="0" w:color="001A35"/>
        </w:tcBorders>
      </w:tcPr>
    </w:tblStylePr>
  </w:style>
  <w:style w:type="paragraph" w:styleId="HTML-adres">
    <w:name w:val="HTML Address"/>
    <w:basedOn w:val="ZsysbasisOpenbaarMinisterie"/>
    <w:next w:val="BasistekstOpenbaarMinisterie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tblPr>
      <w:tblStyleRowBandSize w:val="1"/>
      <w:tblStyleColBandSize w:val="1"/>
      <w:tblBorders>
        <w:top w:val="single" w:sz="8" w:space="0" w:color="91D2F3"/>
        <w:left w:val="single" w:sz="8" w:space="0" w:color="91D2F3"/>
        <w:bottom w:val="single" w:sz="8" w:space="0" w:color="91D2F3"/>
        <w:right w:val="single" w:sz="8" w:space="0" w:color="91D2F3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1D2F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1D2F3"/>
          <w:left w:val="single" w:sz="8" w:space="0" w:color="91D2F3"/>
          <w:bottom w:val="single" w:sz="8" w:space="0" w:color="91D2F3"/>
          <w:right w:val="single" w:sz="8" w:space="0" w:color="91D2F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1D2F3"/>
          <w:left w:val="single" w:sz="8" w:space="0" w:color="91D2F3"/>
          <w:bottom w:val="single" w:sz="8" w:space="0" w:color="91D2F3"/>
          <w:right w:val="single" w:sz="8" w:space="0" w:color="91D2F3"/>
        </w:tcBorders>
      </w:tcPr>
    </w:tblStylePr>
    <w:tblStylePr w:type="band1Horz">
      <w:tblPr/>
      <w:tcPr>
        <w:tcBorders>
          <w:top w:val="single" w:sz="8" w:space="0" w:color="91D2F3"/>
          <w:left w:val="single" w:sz="8" w:space="0" w:color="91D2F3"/>
          <w:bottom w:val="single" w:sz="8" w:space="0" w:color="91D2F3"/>
          <w:right w:val="single" w:sz="8" w:space="0" w:color="91D2F3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rPr>
      <w:color w:val="727272"/>
    </w:rPr>
    <w:tblPr>
      <w:tblStyleRowBandSize w:val="1"/>
      <w:tblStyleColBandSize w:val="1"/>
      <w:tblBorders>
        <w:top w:val="single" w:sz="8" w:space="0" w:color="999999"/>
        <w:bottom w:val="single" w:sz="8" w:space="0" w:color="99999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99999"/>
          <w:left w:val="nil"/>
          <w:bottom w:val="single" w:sz="8" w:space="0" w:color="99999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99999"/>
          <w:left w:val="nil"/>
          <w:bottom w:val="single" w:sz="8" w:space="0" w:color="99999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5E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5E5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OpenbaarMinisterie"/>
    <w:next w:val="BasistekstOpenbaarMinisterie"/>
    <w:uiPriority w:val="98"/>
    <w:semiHidden/>
    <w:rsid w:val="00F33259"/>
    <w:pPr>
      <w:ind w:left="284" w:hanging="284"/>
    </w:pPr>
  </w:style>
  <w:style w:type="paragraph" w:styleId="Lijst2">
    <w:name w:val="List 2"/>
    <w:basedOn w:val="ZsysbasisOpenbaarMinisterie"/>
    <w:next w:val="BasistekstOpenbaarMinisterie"/>
    <w:uiPriority w:val="98"/>
    <w:semiHidden/>
    <w:rsid w:val="00F33259"/>
    <w:pPr>
      <w:ind w:left="568" w:hanging="284"/>
    </w:pPr>
  </w:style>
  <w:style w:type="paragraph" w:styleId="Lijst3">
    <w:name w:val="List 3"/>
    <w:basedOn w:val="ZsysbasisOpenbaarMinisterie"/>
    <w:next w:val="BasistekstOpenbaarMinisterie"/>
    <w:uiPriority w:val="98"/>
    <w:semiHidden/>
    <w:rsid w:val="00F33259"/>
    <w:pPr>
      <w:ind w:left="851" w:hanging="284"/>
    </w:pPr>
  </w:style>
  <w:style w:type="paragraph" w:styleId="Lijst4">
    <w:name w:val="List 4"/>
    <w:basedOn w:val="ZsysbasisOpenbaarMinisterie"/>
    <w:next w:val="BasistekstOpenbaarMinisterie"/>
    <w:uiPriority w:val="98"/>
    <w:semiHidden/>
    <w:rsid w:val="00F33259"/>
    <w:pPr>
      <w:ind w:left="1135" w:hanging="284"/>
    </w:pPr>
  </w:style>
  <w:style w:type="paragraph" w:styleId="Lijst5">
    <w:name w:val="List 5"/>
    <w:basedOn w:val="ZsysbasisOpenbaarMinisterie"/>
    <w:next w:val="BasistekstOpenbaarMinisterie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OpenbaarMinisterie"/>
    <w:next w:val="BasistekstOpenbaarMinisterie"/>
    <w:uiPriority w:val="98"/>
    <w:semiHidden/>
    <w:rsid w:val="00F33259"/>
  </w:style>
  <w:style w:type="paragraph" w:styleId="Lijstopsomteken">
    <w:name w:val="List Bullet"/>
    <w:basedOn w:val="ZsysbasisOpenbaarMinisterie"/>
    <w:next w:val="BasistekstOpenbaarMinisterie"/>
    <w:uiPriority w:val="98"/>
    <w:semiHidden/>
    <w:rsid w:val="00E7078D"/>
    <w:pPr>
      <w:numPr>
        <w:numId w:val="9"/>
      </w:numPr>
      <w:ind w:left="357" w:hanging="357"/>
    </w:pPr>
  </w:style>
  <w:style w:type="paragraph" w:styleId="Lijstopsomteken2">
    <w:name w:val="List Bullet 2"/>
    <w:basedOn w:val="ZsysbasisOpenbaarMinisterie"/>
    <w:next w:val="BasistekstOpenbaarMinisterie"/>
    <w:uiPriority w:val="98"/>
    <w:semiHidden/>
    <w:rsid w:val="00E7078D"/>
    <w:pPr>
      <w:numPr>
        <w:numId w:val="10"/>
      </w:numPr>
      <w:ind w:left="641" w:hanging="357"/>
    </w:pPr>
  </w:style>
  <w:style w:type="paragraph" w:styleId="Lijstopsomteken3">
    <w:name w:val="List Bullet 3"/>
    <w:basedOn w:val="ZsysbasisOpenbaarMinisterie"/>
    <w:next w:val="BasistekstOpenbaarMinisterie"/>
    <w:uiPriority w:val="98"/>
    <w:semiHidden/>
    <w:rsid w:val="00E7078D"/>
    <w:pPr>
      <w:numPr>
        <w:numId w:val="11"/>
      </w:numPr>
      <w:ind w:left="924" w:hanging="357"/>
    </w:pPr>
  </w:style>
  <w:style w:type="paragraph" w:styleId="Lijstopsomteken4">
    <w:name w:val="List Bullet 4"/>
    <w:basedOn w:val="ZsysbasisOpenbaarMinisterie"/>
    <w:next w:val="BasistekstOpenbaarMinisterie"/>
    <w:uiPriority w:val="98"/>
    <w:semiHidden/>
    <w:rsid w:val="00E7078D"/>
    <w:pPr>
      <w:numPr>
        <w:numId w:val="12"/>
      </w:numPr>
      <w:ind w:left="1208" w:hanging="357"/>
    </w:pPr>
  </w:style>
  <w:style w:type="paragraph" w:styleId="Lijstnummering">
    <w:name w:val="List Number"/>
    <w:basedOn w:val="ZsysbasisOpenbaarMinisterie"/>
    <w:next w:val="BasistekstOpenbaarMinisterie"/>
    <w:uiPriority w:val="98"/>
    <w:semiHidden/>
    <w:rsid w:val="00705849"/>
    <w:pPr>
      <w:numPr>
        <w:numId w:val="14"/>
      </w:numPr>
      <w:ind w:left="357" w:hanging="357"/>
    </w:pPr>
  </w:style>
  <w:style w:type="paragraph" w:styleId="Lijstnummering2">
    <w:name w:val="List Number 2"/>
    <w:basedOn w:val="ZsysbasisOpenbaarMinisterie"/>
    <w:next w:val="BasistekstOpenbaarMinisterie"/>
    <w:uiPriority w:val="98"/>
    <w:semiHidden/>
    <w:rsid w:val="00705849"/>
    <w:pPr>
      <w:numPr>
        <w:numId w:val="15"/>
      </w:numPr>
      <w:ind w:left="641" w:hanging="357"/>
    </w:pPr>
  </w:style>
  <w:style w:type="paragraph" w:styleId="Lijstnummering3">
    <w:name w:val="List Number 3"/>
    <w:basedOn w:val="ZsysbasisOpenbaarMinisterie"/>
    <w:next w:val="BasistekstOpenbaarMinisterie"/>
    <w:uiPriority w:val="98"/>
    <w:semiHidden/>
    <w:rsid w:val="00705849"/>
    <w:pPr>
      <w:numPr>
        <w:numId w:val="16"/>
      </w:numPr>
      <w:ind w:left="924" w:hanging="357"/>
    </w:pPr>
  </w:style>
  <w:style w:type="paragraph" w:styleId="Lijstnummering4">
    <w:name w:val="List Number 4"/>
    <w:basedOn w:val="ZsysbasisOpenbaarMinisterie"/>
    <w:next w:val="BasistekstOpenbaarMinisterie"/>
    <w:uiPriority w:val="98"/>
    <w:semiHidden/>
    <w:rsid w:val="00705849"/>
    <w:pPr>
      <w:numPr>
        <w:numId w:val="17"/>
      </w:numPr>
      <w:ind w:left="1208" w:hanging="357"/>
    </w:pPr>
  </w:style>
  <w:style w:type="paragraph" w:styleId="Lijstnummering5">
    <w:name w:val="List Number 5"/>
    <w:basedOn w:val="ZsysbasisOpenbaarMinisterie"/>
    <w:next w:val="BasistekstOpenbaarMinisterie"/>
    <w:uiPriority w:val="98"/>
    <w:semiHidden/>
    <w:rsid w:val="00705849"/>
    <w:pPr>
      <w:numPr>
        <w:numId w:val="18"/>
      </w:numPr>
      <w:ind w:left="1491" w:hanging="357"/>
    </w:pPr>
  </w:style>
  <w:style w:type="paragraph" w:styleId="Lijstvoortzetting">
    <w:name w:val="List Continue"/>
    <w:basedOn w:val="ZsysbasisOpenbaarMinisterie"/>
    <w:next w:val="BasistekstOpenbaarMinisterie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OpenbaarMinisterie"/>
    <w:next w:val="BasistekstOpenbaarMinisterie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OpenbaarMinisterie"/>
    <w:next w:val="BasistekstOpenbaarMinisterie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OpenbaarMinisterie"/>
    <w:next w:val="BasistekstOpenbaarMinisterie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OpenbaarMinisterie"/>
    <w:next w:val="BasistekstOpenbaarMinisterie"/>
    <w:uiPriority w:val="98"/>
    <w:semiHidden/>
    <w:rsid w:val="00705849"/>
    <w:pPr>
      <w:ind w:left="1418"/>
    </w:pPr>
  </w:style>
  <w:style w:type="character" w:styleId="Intensievebenadrukking">
    <w:name w:val="Intense Emphasis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OpenbaarMinisterie"/>
    <w:next w:val="BasistekstOpenbaarMinisterie"/>
    <w:uiPriority w:val="98"/>
    <w:semiHidden/>
    <w:rsid w:val="0020607F"/>
  </w:style>
  <w:style w:type="paragraph" w:styleId="Notitiekop">
    <w:name w:val="Note Heading"/>
    <w:basedOn w:val="ZsysbasisOpenbaarMinisterie"/>
    <w:next w:val="BasistekstOpenbaarMinisterie"/>
    <w:uiPriority w:val="98"/>
    <w:semiHidden/>
    <w:rsid w:val="0020607F"/>
  </w:style>
  <w:style w:type="paragraph" w:styleId="Plattetekst">
    <w:name w:val="Body Text"/>
    <w:basedOn w:val="ZsysbasisOpenbaarMinisterie"/>
    <w:next w:val="BasistekstOpenbaarMinisterie"/>
    <w:link w:val="PlattetekstChar"/>
    <w:semiHidden/>
    <w:rsid w:val="0020607F"/>
  </w:style>
  <w:style w:type="paragraph" w:styleId="Plattetekst2">
    <w:name w:val="Body Text 2"/>
    <w:basedOn w:val="ZsysbasisOpenbaarMinisterie"/>
    <w:next w:val="BasistekstOpenbaarMinisterie"/>
    <w:link w:val="Plattetekst2Char"/>
    <w:uiPriority w:val="98"/>
    <w:semiHidden/>
    <w:rsid w:val="00E7078D"/>
  </w:style>
  <w:style w:type="paragraph" w:styleId="Plattetekst3">
    <w:name w:val="Body Text 3"/>
    <w:basedOn w:val="ZsysbasisOpenbaarMinisterie"/>
    <w:next w:val="BasistekstOpenbaarMinisterie"/>
    <w:uiPriority w:val="98"/>
    <w:semiHidden/>
    <w:rsid w:val="0020607F"/>
  </w:style>
  <w:style w:type="paragraph" w:styleId="Platteteksteersteinspringing">
    <w:name w:val="Body Text First Indent"/>
    <w:basedOn w:val="ZsysbasisOpenbaarMinisterie"/>
    <w:next w:val="BasistekstOpenbaarMinisterie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link w:val="Platteteksteersteinspringing"/>
    <w:uiPriority w:val="98"/>
    <w:semiHidden/>
    <w:rsid w:val="005C0748"/>
    <w:rPr>
      <w:rFonts w:ascii="Verdana" w:hAnsi="Verdana" w:cs="Maiandra GD"/>
      <w:color w:val="000000"/>
      <w:sz w:val="18"/>
      <w:szCs w:val="18"/>
    </w:rPr>
  </w:style>
  <w:style w:type="paragraph" w:styleId="Plattetekstinspringen">
    <w:name w:val="Body Text Indent"/>
    <w:basedOn w:val="ZsysbasisOpenbaarMinisterie"/>
    <w:next w:val="BasistekstOpenbaarMinisterie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link w:val="Plattetekstinspringen"/>
    <w:uiPriority w:val="98"/>
    <w:semiHidden/>
    <w:rsid w:val="005C0748"/>
    <w:rPr>
      <w:rFonts w:ascii="Verdana" w:hAnsi="Verdana" w:cs="Maiandra GD"/>
      <w:color w:val="000000"/>
      <w:sz w:val="18"/>
      <w:szCs w:val="18"/>
    </w:rPr>
  </w:style>
  <w:style w:type="paragraph" w:styleId="Platteteksteersteinspringing2">
    <w:name w:val="Body Text First Indent 2"/>
    <w:basedOn w:val="ZsysbasisOpenbaarMinisterie"/>
    <w:next w:val="BasistekstOpenbaarMinisterie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OpenbaarMinisterieChar">
    <w:name w:val="Zsysbasis Openbaar Ministerie Char"/>
    <w:link w:val="ZsysbasisOpenbaarMinisterie"/>
    <w:uiPriority w:val="4"/>
    <w:semiHidden/>
    <w:rsid w:val="005C0748"/>
    <w:rPr>
      <w:rFonts w:ascii="Verdana" w:hAnsi="Verdana" w:cs="Maiandra GD"/>
      <w:color w:val="000000"/>
      <w:sz w:val="18"/>
      <w:szCs w:val="18"/>
    </w:rPr>
  </w:style>
  <w:style w:type="paragraph" w:styleId="Standaardinspringing">
    <w:name w:val="Normal Indent"/>
    <w:basedOn w:val="ZsysbasisOpenbaarMinisterie"/>
    <w:next w:val="BasistekstOpenbaarMinisterie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Openbaar Ministerie"/>
    <w:uiPriority w:val="4"/>
    <w:semiHidden/>
    <w:rsid w:val="00CB7600"/>
    <w:rPr>
      <w:vertAlign w:val="superscript"/>
    </w:rPr>
  </w:style>
  <w:style w:type="paragraph" w:styleId="Voetnoottekst">
    <w:name w:val="footnote text"/>
    <w:aliases w:val="Voetnoottekst Openbaar Ministerie"/>
    <w:basedOn w:val="ZsysbasisOpenbaarMinisterie"/>
    <w:uiPriority w:val="4"/>
    <w:semiHidden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uiPriority w:val="98"/>
    <w:semiHidden/>
    <w:rsid w:val="00451FDB"/>
    <w:rPr>
      <w:b w:val="0"/>
      <w:bCs w:val="0"/>
    </w:rPr>
  </w:style>
  <w:style w:type="paragraph" w:styleId="Datum">
    <w:name w:val="Date"/>
    <w:basedOn w:val="ZsysbasisOpenbaarMinisterie"/>
    <w:next w:val="BasistekstOpenbaarMinisterie"/>
    <w:uiPriority w:val="98"/>
    <w:semiHidden/>
    <w:rsid w:val="0020607F"/>
  </w:style>
  <w:style w:type="paragraph" w:styleId="Tekstzonderopmaak">
    <w:name w:val="Plain Text"/>
    <w:basedOn w:val="ZsysbasisOpenbaarMinisterie"/>
    <w:next w:val="BasistekstOpenbaarMinisterie"/>
    <w:uiPriority w:val="98"/>
    <w:semiHidden/>
    <w:rsid w:val="0020607F"/>
  </w:style>
  <w:style w:type="paragraph" w:styleId="Ballontekst">
    <w:name w:val="Balloon Text"/>
    <w:basedOn w:val="ZsysbasisOpenbaarMinisterie"/>
    <w:next w:val="BasistekstOpenbaarMinisterie"/>
    <w:semiHidden/>
    <w:rsid w:val="0020607F"/>
  </w:style>
  <w:style w:type="paragraph" w:styleId="Bijschrift">
    <w:name w:val="caption"/>
    <w:aliases w:val="Bijschrift Openbaar Ministerie"/>
    <w:basedOn w:val="ZsysbasisOpenbaarMinisterie"/>
    <w:next w:val="BasistekstOpenbaarMinisterie"/>
    <w:uiPriority w:val="4"/>
    <w:semiHidden/>
    <w:rsid w:val="00B13132"/>
    <w:rPr>
      <w:sz w:val="16"/>
    </w:rPr>
  </w:style>
  <w:style w:type="character" w:customStyle="1" w:styleId="TekstopmerkingChar">
    <w:name w:val="Tekst opmerking Char"/>
    <w:link w:val="Tekstopmerking"/>
    <w:uiPriority w:val="99"/>
    <w:semiHidden/>
    <w:rsid w:val="005C0748"/>
    <w:rPr>
      <w:rFonts w:ascii="Verdana" w:hAnsi="Verdana" w:cs="Maiandra GD"/>
      <w:color w:val="000000"/>
      <w:sz w:val="18"/>
      <w:szCs w:val="18"/>
    </w:rPr>
  </w:style>
  <w:style w:type="paragraph" w:styleId="Documentstructuur">
    <w:name w:val="Document Map"/>
    <w:basedOn w:val="ZsysbasisOpenbaarMinisterie"/>
    <w:next w:val="BasistekstOpenbaarMinisterie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rPr>
      <w:color w:val="B14F00"/>
    </w:rPr>
    <w:tblPr>
      <w:tblStyleRowBandSize w:val="1"/>
      <w:tblStyleColBandSize w:val="1"/>
      <w:tblBorders>
        <w:top w:val="single" w:sz="8" w:space="0" w:color="ED6A00"/>
        <w:bottom w:val="single" w:sz="8" w:space="0" w:color="ED6A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6A00"/>
          <w:left w:val="nil"/>
          <w:bottom w:val="single" w:sz="8" w:space="0" w:color="ED6A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6A00"/>
          <w:left w:val="nil"/>
          <w:bottom w:val="single" w:sz="8" w:space="0" w:color="ED6A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9B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9BB"/>
      </w:tcPr>
    </w:tblStylePr>
  </w:style>
  <w:style w:type="paragraph" w:styleId="Eindnoottekst">
    <w:name w:val="endnote text"/>
    <w:aliases w:val="Eindnoottekst Openbaar Ministerie"/>
    <w:basedOn w:val="ZsysbasisOpenbaarMinisterie"/>
    <w:next w:val="BasistekstOpenbaarMinisterie"/>
    <w:uiPriority w:val="4"/>
    <w:semiHidden/>
    <w:rsid w:val="0020607F"/>
  </w:style>
  <w:style w:type="paragraph" w:styleId="Indexkop">
    <w:name w:val="index heading"/>
    <w:basedOn w:val="ZsysbasisOpenbaarMinisterie"/>
    <w:next w:val="BasistekstOpenbaarMinisterie"/>
    <w:uiPriority w:val="98"/>
    <w:semiHidden/>
    <w:rsid w:val="0020607F"/>
  </w:style>
  <w:style w:type="paragraph" w:styleId="Kopbronvermelding">
    <w:name w:val="toa heading"/>
    <w:basedOn w:val="ZsysbasisOpenbaarMinisterie"/>
    <w:next w:val="BasistekstOpenbaarMinisterie"/>
    <w:uiPriority w:val="98"/>
    <w:semiHidden/>
    <w:rsid w:val="0020607F"/>
  </w:style>
  <w:style w:type="paragraph" w:styleId="Lijstopsomteken5">
    <w:name w:val="List Bullet 5"/>
    <w:basedOn w:val="ZsysbasisOpenbaarMinisterie"/>
    <w:next w:val="BasistekstOpenbaarMinisterie"/>
    <w:uiPriority w:val="98"/>
    <w:semiHidden/>
    <w:rsid w:val="00E7078D"/>
    <w:pPr>
      <w:numPr>
        <w:numId w:val="13"/>
      </w:numPr>
      <w:ind w:left="1491" w:hanging="357"/>
    </w:pPr>
  </w:style>
  <w:style w:type="paragraph" w:styleId="Macrotekst">
    <w:name w:val="macro"/>
    <w:basedOn w:val="ZsysbasisOpenbaarMinisterie"/>
    <w:next w:val="BasistekstOpenbaarMinisterie"/>
    <w:uiPriority w:val="98"/>
    <w:semiHidden/>
    <w:rsid w:val="0020607F"/>
  </w:style>
  <w:style w:type="paragraph" w:styleId="Tekstopmerking">
    <w:name w:val="annotation text"/>
    <w:basedOn w:val="ZsysbasisOpenbaarMinisterie"/>
    <w:next w:val="BasistekstOpenbaarMinisterie"/>
    <w:link w:val="TekstopmerkingChar"/>
    <w:uiPriority w:val="99"/>
    <w:semiHidden/>
    <w:rsid w:val="0020607F"/>
  </w:style>
  <w:style w:type="character" w:styleId="Intensieveverwijzing">
    <w:name w:val="Intense Referenc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uiPriority w:val="99"/>
    <w:semiHidden/>
    <w:rsid w:val="0020607F"/>
    <w:rPr>
      <w:sz w:val="18"/>
      <w:szCs w:val="18"/>
    </w:rPr>
  </w:style>
  <w:style w:type="paragraph" w:customStyle="1" w:styleId="Opsommingteken1eniveauOpenbaarMinisterie">
    <w:name w:val="Opsomming teken 1e niveau Openbaar Ministerie"/>
    <w:basedOn w:val="ZsysbasisOpenbaarMinisterie"/>
    <w:uiPriority w:val="4"/>
    <w:semiHidden/>
    <w:rsid w:val="004A11DD"/>
    <w:pPr>
      <w:numPr>
        <w:numId w:val="25"/>
      </w:numPr>
    </w:pPr>
  </w:style>
  <w:style w:type="paragraph" w:customStyle="1" w:styleId="Opsommingteken2eniveauOpenbaarMinisterie">
    <w:name w:val="Opsomming teken 2e niveau Openbaar Ministerie"/>
    <w:basedOn w:val="ZsysbasisOpenbaarMinisterie"/>
    <w:uiPriority w:val="4"/>
    <w:semiHidden/>
    <w:rsid w:val="004A11DD"/>
    <w:pPr>
      <w:numPr>
        <w:ilvl w:val="1"/>
        <w:numId w:val="25"/>
      </w:numPr>
    </w:pPr>
  </w:style>
  <w:style w:type="paragraph" w:customStyle="1" w:styleId="Opsommingteken3eniveauOpenbaarMinisterie">
    <w:name w:val="Opsomming teken 3e niveau Openbaar Ministerie"/>
    <w:basedOn w:val="ZsysbasisOpenbaarMinisterie"/>
    <w:uiPriority w:val="4"/>
    <w:semiHidden/>
    <w:rsid w:val="004A11DD"/>
    <w:pPr>
      <w:numPr>
        <w:ilvl w:val="2"/>
        <w:numId w:val="25"/>
      </w:numPr>
    </w:pPr>
  </w:style>
  <w:style w:type="paragraph" w:customStyle="1" w:styleId="Opsommingbolletje1eniveauOpenbaarMinisterie">
    <w:name w:val="Opsomming bolletje 1e niveau Openbaar Ministerie"/>
    <w:basedOn w:val="ZsysbasisOpenbaarMinisterie"/>
    <w:uiPriority w:val="4"/>
    <w:semiHidden/>
    <w:qFormat/>
    <w:rsid w:val="0000229F"/>
    <w:pPr>
      <w:numPr>
        <w:numId w:val="22"/>
      </w:numPr>
    </w:pPr>
  </w:style>
  <w:style w:type="paragraph" w:customStyle="1" w:styleId="Opsommingbolletje2eniveauOpenbaarMinisterie">
    <w:name w:val="Opsomming bolletje 2e niveau Openbaar Ministerie"/>
    <w:basedOn w:val="ZsysbasisOpenbaarMinisterie"/>
    <w:uiPriority w:val="4"/>
    <w:semiHidden/>
    <w:qFormat/>
    <w:rsid w:val="000112C1"/>
    <w:pPr>
      <w:numPr>
        <w:ilvl w:val="1"/>
        <w:numId w:val="22"/>
      </w:numPr>
    </w:pPr>
  </w:style>
  <w:style w:type="paragraph" w:customStyle="1" w:styleId="Opsommingbolletje3eniveauOpenbaarMinisterie">
    <w:name w:val="Opsomming bolletje 3e niveau Openbaar Ministerie"/>
    <w:basedOn w:val="ZsysbasisOpenbaarMinisterie"/>
    <w:uiPriority w:val="4"/>
    <w:semiHidden/>
    <w:qFormat/>
    <w:rsid w:val="002D3FEB"/>
    <w:pPr>
      <w:numPr>
        <w:ilvl w:val="2"/>
        <w:numId w:val="22"/>
      </w:numPr>
    </w:pPr>
  </w:style>
  <w:style w:type="numbering" w:customStyle="1" w:styleId="OpsommingbolletjeOpenbaarMinisterie">
    <w:name w:val="Opsomming bolletje Openbaar Ministerie"/>
    <w:uiPriority w:val="4"/>
    <w:semiHidden/>
    <w:rsid w:val="008B0E7D"/>
    <w:pPr>
      <w:numPr>
        <w:numId w:val="22"/>
      </w:numPr>
    </w:pPr>
  </w:style>
  <w:style w:type="paragraph" w:customStyle="1" w:styleId="Opsommingkleineletter1eniveauOpenbaarMinisterie">
    <w:name w:val="Opsomming kleine letter 1e niveau Openbaar Ministerie"/>
    <w:basedOn w:val="ZsysbasisOpenbaarMinisterie"/>
    <w:uiPriority w:val="4"/>
    <w:semiHidden/>
    <w:qFormat/>
    <w:rsid w:val="00656917"/>
    <w:pPr>
      <w:numPr>
        <w:numId w:val="23"/>
      </w:numPr>
    </w:pPr>
  </w:style>
  <w:style w:type="paragraph" w:customStyle="1" w:styleId="Opsommingkleineletter2eniveauOpenbaarMinisterie">
    <w:name w:val="Opsomming kleine letter 2e niveau Openbaar Ministerie"/>
    <w:basedOn w:val="ZsysbasisOpenbaarMinisterie"/>
    <w:uiPriority w:val="4"/>
    <w:semiHidden/>
    <w:qFormat/>
    <w:rsid w:val="00370A71"/>
    <w:pPr>
      <w:numPr>
        <w:ilvl w:val="1"/>
        <w:numId w:val="23"/>
      </w:numPr>
    </w:pPr>
  </w:style>
  <w:style w:type="paragraph" w:customStyle="1" w:styleId="Opsommingkleineletter3eniveauOpenbaarMinisterie">
    <w:name w:val="Opsomming kleine letter 3e niveau Openbaar Ministerie"/>
    <w:basedOn w:val="ZsysbasisOpenbaarMinisterie"/>
    <w:uiPriority w:val="4"/>
    <w:semiHidden/>
    <w:qFormat/>
    <w:rsid w:val="00A570B2"/>
    <w:pPr>
      <w:numPr>
        <w:ilvl w:val="2"/>
        <w:numId w:val="23"/>
      </w:numPr>
    </w:pPr>
  </w:style>
  <w:style w:type="numbering" w:customStyle="1" w:styleId="OpsommingkleineletterOpenbaarMinisterie">
    <w:name w:val="Opsomming kleine letter Openbaar Ministerie"/>
    <w:uiPriority w:val="4"/>
    <w:semiHidden/>
    <w:rsid w:val="003138B7"/>
    <w:pPr>
      <w:numPr>
        <w:numId w:val="23"/>
      </w:numPr>
    </w:pPr>
  </w:style>
  <w:style w:type="paragraph" w:customStyle="1" w:styleId="Opsommingnummer1eniveauOpenbaarMinisterie">
    <w:name w:val="Opsomming nummer 1e niveau Openbaar Ministerie"/>
    <w:basedOn w:val="ZsysbasisOpenbaarMinisterie"/>
    <w:uiPriority w:val="4"/>
    <w:semiHidden/>
    <w:qFormat/>
    <w:rsid w:val="005C5EC9"/>
    <w:pPr>
      <w:numPr>
        <w:numId w:val="1"/>
      </w:numPr>
    </w:pPr>
  </w:style>
  <w:style w:type="paragraph" w:customStyle="1" w:styleId="Opsommingnummer2eniveauOpenbaarMinisterie">
    <w:name w:val="Opsomming nummer 2e niveau Openbaar Ministerie"/>
    <w:basedOn w:val="ZsysbasisOpenbaarMinisterie"/>
    <w:uiPriority w:val="4"/>
    <w:semiHidden/>
    <w:qFormat/>
    <w:rsid w:val="002D5498"/>
    <w:pPr>
      <w:numPr>
        <w:ilvl w:val="1"/>
        <w:numId w:val="1"/>
      </w:numPr>
    </w:pPr>
  </w:style>
  <w:style w:type="paragraph" w:customStyle="1" w:styleId="Opsommingnummer3eniveauOpenbaarMinisterie">
    <w:name w:val="Opsomming nummer 3e niveau Openbaar Ministerie"/>
    <w:basedOn w:val="ZsysbasisOpenbaarMinisterie"/>
    <w:uiPriority w:val="4"/>
    <w:semiHidden/>
    <w:qFormat/>
    <w:rsid w:val="00383722"/>
    <w:pPr>
      <w:numPr>
        <w:ilvl w:val="2"/>
        <w:numId w:val="1"/>
      </w:numPr>
    </w:pPr>
  </w:style>
  <w:style w:type="numbering" w:customStyle="1" w:styleId="OpsommingnummerOpenbaarMinisterie">
    <w:name w:val="Opsomming nummer Openbaar Ministerie"/>
    <w:uiPriority w:val="4"/>
    <w:semiHidden/>
    <w:rsid w:val="00D37D76"/>
    <w:pPr>
      <w:numPr>
        <w:numId w:val="1"/>
      </w:numPr>
    </w:pPr>
  </w:style>
  <w:style w:type="paragraph" w:customStyle="1" w:styleId="Opsommingopenrondje1eniveauOpenbaarMinisterie">
    <w:name w:val="Opsomming open rondje 1e niveau Openbaar Ministerie"/>
    <w:basedOn w:val="ZsysbasisOpenbaarMinisterie"/>
    <w:semiHidden/>
    <w:rsid w:val="00A770F5"/>
    <w:pPr>
      <w:numPr>
        <w:numId w:val="2"/>
      </w:numPr>
    </w:pPr>
  </w:style>
  <w:style w:type="paragraph" w:customStyle="1" w:styleId="Opsommingopenrondje2eniveauOpenbaarMinisterie">
    <w:name w:val="Opsomming open rondje 2e niveau Openbaar Ministerie"/>
    <w:basedOn w:val="ZsysbasisOpenbaarMinisterie"/>
    <w:semiHidden/>
    <w:rsid w:val="0030122B"/>
    <w:pPr>
      <w:numPr>
        <w:ilvl w:val="1"/>
        <w:numId w:val="2"/>
      </w:numPr>
    </w:pPr>
  </w:style>
  <w:style w:type="paragraph" w:customStyle="1" w:styleId="Opsommingopenrondje3eniveauOpenbaarMinisterie">
    <w:name w:val="Opsomming open rondje 3e niveau Openbaar Ministerie"/>
    <w:basedOn w:val="ZsysbasisOpenbaarMinisterie"/>
    <w:semiHidden/>
    <w:rsid w:val="00DE09D8"/>
    <w:pPr>
      <w:numPr>
        <w:ilvl w:val="2"/>
        <w:numId w:val="2"/>
      </w:numPr>
    </w:pPr>
  </w:style>
  <w:style w:type="numbering" w:customStyle="1" w:styleId="OpsommingopenrondjeOpenbaarMinisterie">
    <w:name w:val="Opsomming open rondje Openbaar Ministerie"/>
    <w:uiPriority w:val="99"/>
    <w:semiHidden/>
    <w:rsid w:val="00D94EC7"/>
    <w:pPr>
      <w:numPr>
        <w:numId w:val="2"/>
      </w:numPr>
    </w:pPr>
  </w:style>
  <w:style w:type="paragraph" w:customStyle="1" w:styleId="Opsommingstreepje1eniveauOpenbaarMinisterie">
    <w:name w:val="Opsomming streepje 1e niveau Openbaar Ministerie"/>
    <w:basedOn w:val="ZsysbasisOpenbaarMinisterie"/>
    <w:uiPriority w:val="4"/>
    <w:semiHidden/>
    <w:qFormat/>
    <w:rsid w:val="00804379"/>
    <w:pPr>
      <w:numPr>
        <w:numId w:val="3"/>
      </w:numPr>
    </w:pPr>
  </w:style>
  <w:style w:type="paragraph" w:customStyle="1" w:styleId="Opsommingstreepje2eniveauOpenbaarMinisterie">
    <w:name w:val="Opsomming streepje 2e niveau Openbaar Ministerie"/>
    <w:basedOn w:val="ZsysbasisOpenbaarMinisterie"/>
    <w:uiPriority w:val="4"/>
    <w:semiHidden/>
    <w:qFormat/>
    <w:rsid w:val="00A41DCF"/>
    <w:pPr>
      <w:numPr>
        <w:ilvl w:val="1"/>
        <w:numId w:val="3"/>
      </w:numPr>
    </w:pPr>
  </w:style>
  <w:style w:type="paragraph" w:customStyle="1" w:styleId="Opsommingstreepje3eniveauOpenbaarMinisterie">
    <w:name w:val="Opsomming streepje 3e niveau Openbaar Ministerie"/>
    <w:basedOn w:val="ZsysbasisOpenbaarMinisterie"/>
    <w:uiPriority w:val="4"/>
    <w:semiHidden/>
    <w:qFormat/>
    <w:rsid w:val="00EF5802"/>
    <w:pPr>
      <w:numPr>
        <w:ilvl w:val="2"/>
        <w:numId w:val="3"/>
      </w:numPr>
    </w:pPr>
  </w:style>
  <w:style w:type="numbering" w:customStyle="1" w:styleId="OpsommingstreepjeOpenbaarMinisterie">
    <w:name w:val="Opsomming streepje Openbaar Ministerie"/>
    <w:uiPriority w:val="4"/>
    <w:semiHidden/>
    <w:rsid w:val="00914C79"/>
    <w:pPr>
      <w:numPr>
        <w:numId w:val="3"/>
      </w:numPr>
    </w:pPr>
  </w:style>
  <w:style w:type="character" w:styleId="Titelvanboek">
    <w:name w:val="Book Titl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rPr>
      <w:color w:val="321045"/>
    </w:rPr>
    <w:tblPr>
      <w:tblStyleRowBandSize w:val="1"/>
      <w:tblStyleColBandSize w:val="1"/>
      <w:tblBorders>
        <w:top w:val="single" w:sz="8" w:space="0" w:color="44165D"/>
        <w:bottom w:val="single" w:sz="8" w:space="0" w:color="44165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165D"/>
          <w:left w:val="nil"/>
          <w:bottom w:val="single" w:sz="8" w:space="0" w:color="44165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165D"/>
          <w:left w:val="nil"/>
          <w:bottom w:val="single" w:sz="8" w:space="0" w:color="44165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B0E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B0EC"/>
      </w:tcPr>
    </w:tblStylePr>
  </w:style>
  <w:style w:type="table" w:styleId="Lichtearcering-accent3">
    <w:name w:val="Light Shading Accent 3"/>
    <w:basedOn w:val="Standaardtabel"/>
    <w:uiPriority w:val="60"/>
    <w:rsid w:val="00E07762"/>
    <w:rPr>
      <w:color w:val="001327"/>
    </w:rPr>
    <w:tblPr>
      <w:tblStyleRowBandSize w:val="1"/>
      <w:tblStyleColBandSize w:val="1"/>
      <w:tblBorders>
        <w:top w:val="single" w:sz="8" w:space="0" w:color="001A35"/>
        <w:bottom w:val="single" w:sz="8" w:space="0" w:color="001A3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1A35"/>
          <w:left w:val="nil"/>
          <w:bottom w:val="single" w:sz="8" w:space="0" w:color="001A3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1A35"/>
          <w:left w:val="nil"/>
          <w:bottom w:val="single" w:sz="8" w:space="0" w:color="001A3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EC5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8EC5FF"/>
      </w:tcPr>
    </w:tblStylePr>
  </w:style>
  <w:style w:type="table" w:styleId="Lichtearcering-accent2">
    <w:name w:val="Light Shading Accent 2"/>
    <w:basedOn w:val="Standaardtabel"/>
    <w:uiPriority w:val="60"/>
    <w:rsid w:val="00E07762"/>
    <w:rPr>
      <w:color w:val="38ADE9"/>
    </w:rPr>
    <w:tblPr>
      <w:tblStyleRowBandSize w:val="1"/>
      <w:tblStyleColBandSize w:val="1"/>
      <w:tblBorders>
        <w:top w:val="single" w:sz="8" w:space="0" w:color="91D2F3"/>
        <w:bottom w:val="single" w:sz="8" w:space="0" w:color="91D2F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D2F3"/>
          <w:left w:val="nil"/>
          <w:bottom w:val="single" w:sz="8" w:space="0" w:color="91D2F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D2F3"/>
          <w:left w:val="nil"/>
          <w:bottom w:val="single" w:sz="8" w:space="0" w:color="91D2F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F3F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F3FC"/>
      </w:tcPr>
    </w:tblStylePr>
  </w:style>
  <w:style w:type="table" w:styleId="Lichtraster-accent6">
    <w:name w:val="Light Grid Accent 6"/>
    <w:basedOn w:val="Standaardtabel"/>
    <w:uiPriority w:val="62"/>
    <w:rsid w:val="00E07762"/>
    <w:tblPr>
      <w:tblStyleRowBandSize w:val="1"/>
      <w:tblStyleColBandSize w:val="1"/>
      <w:tblBorders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  <w:insideH w:val="single" w:sz="8" w:space="0" w:color="999999"/>
        <w:insideV w:val="single" w:sz="8" w:space="0" w:color="999999"/>
      </w:tblBorders>
    </w:tblPr>
    <w:tblStylePr w:type="fir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single" w:sz="8" w:space="0" w:color="999999"/>
          <w:left w:val="single" w:sz="8" w:space="0" w:color="999999"/>
          <w:bottom w:val="single" w:sz="18" w:space="0" w:color="999999"/>
          <w:right w:val="single" w:sz="8" w:space="0" w:color="999999"/>
          <w:insideH w:val="nil"/>
          <w:insideV w:val="single" w:sz="8" w:space="0" w:color="999999"/>
        </w:tcBorders>
      </w:tcPr>
    </w:tblStylePr>
    <w:tblStylePr w:type="la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double" w:sz="6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nil"/>
          <w:insideV w:val="single" w:sz="8" w:space="0" w:color="999999"/>
        </w:tcBorders>
      </w:tcPr>
    </w:tblStylePr>
    <w:tblStylePr w:type="firstCol">
      <w:rPr>
        <w:rFonts w:ascii="Verdana" w:eastAsia="SimSun" w:hAnsi="Verdana" w:cs="Times New Roman"/>
        <w:b/>
        <w:bCs/>
      </w:rPr>
    </w:tblStylePr>
    <w:tblStylePr w:type="lastCol">
      <w:rPr>
        <w:rFonts w:ascii="Verdana" w:eastAsia="SimSun" w:hAnsi="Verdana" w:cs="Times New Roman"/>
        <w:b/>
        <w:bCs/>
      </w:rPr>
      <w:tblPr/>
      <w:tcPr>
        <w:tc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</w:tcBorders>
      </w:tcPr>
    </w:tblStylePr>
    <w:tblStylePr w:type="band1Vert">
      <w:tblPr/>
      <w:tcPr>
        <w:tc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</w:tcBorders>
        <w:shd w:val="clear" w:color="auto" w:fill="E5E5E5"/>
      </w:tcPr>
    </w:tblStylePr>
    <w:tblStylePr w:type="band1Horz">
      <w:tblPr/>
      <w:tcPr>
        <w:tc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V w:val="single" w:sz="8" w:space="0" w:color="999999"/>
        </w:tcBorders>
        <w:shd w:val="clear" w:color="auto" w:fill="E5E5E5"/>
      </w:tcPr>
    </w:tblStylePr>
    <w:tblStylePr w:type="band2Horz">
      <w:tblPr/>
      <w:tcPr>
        <w:tc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V w:val="single" w:sz="8" w:space="0" w:color="999999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tblPr>
      <w:tblStyleRowBandSize w:val="1"/>
      <w:tblStyleColBandSize w:val="1"/>
      <w:tblBorders>
        <w:top w:val="single" w:sz="8" w:space="0" w:color="ED6A00"/>
        <w:left w:val="single" w:sz="8" w:space="0" w:color="ED6A00"/>
        <w:bottom w:val="single" w:sz="8" w:space="0" w:color="ED6A00"/>
        <w:right w:val="single" w:sz="8" w:space="0" w:color="ED6A00"/>
        <w:insideH w:val="single" w:sz="8" w:space="0" w:color="ED6A00"/>
        <w:insideV w:val="single" w:sz="8" w:space="0" w:color="ED6A00"/>
      </w:tblBorders>
    </w:tblPr>
    <w:tblStylePr w:type="fir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single" w:sz="8" w:space="0" w:color="ED6A00"/>
          <w:left w:val="single" w:sz="8" w:space="0" w:color="ED6A00"/>
          <w:bottom w:val="single" w:sz="18" w:space="0" w:color="ED6A00"/>
          <w:right w:val="single" w:sz="8" w:space="0" w:color="ED6A00"/>
          <w:insideH w:val="nil"/>
          <w:insideV w:val="single" w:sz="8" w:space="0" w:color="ED6A00"/>
        </w:tcBorders>
      </w:tcPr>
    </w:tblStylePr>
    <w:tblStylePr w:type="la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double" w:sz="6" w:space="0" w:color="ED6A00"/>
          <w:left w:val="single" w:sz="8" w:space="0" w:color="ED6A00"/>
          <w:bottom w:val="single" w:sz="8" w:space="0" w:color="ED6A00"/>
          <w:right w:val="single" w:sz="8" w:space="0" w:color="ED6A00"/>
          <w:insideH w:val="nil"/>
          <w:insideV w:val="single" w:sz="8" w:space="0" w:color="ED6A00"/>
        </w:tcBorders>
      </w:tcPr>
    </w:tblStylePr>
    <w:tblStylePr w:type="firstCol">
      <w:rPr>
        <w:rFonts w:ascii="Verdana" w:eastAsia="SimSun" w:hAnsi="Verdana" w:cs="Times New Roman"/>
        <w:b/>
        <w:bCs/>
      </w:rPr>
    </w:tblStylePr>
    <w:tblStylePr w:type="lastCol">
      <w:rPr>
        <w:rFonts w:ascii="Verdana" w:eastAsia="SimSun" w:hAnsi="Verdana" w:cs="Times New Roman"/>
        <w:b/>
        <w:bCs/>
      </w:rPr>
      <w:tblPr/>
      <w:tcPr>
        <w:tcBorders>
          <w:top w:val="single" w:sz="8" w:space="0" w:color="ED6A00"/>
          <w:left w:val="single" w:sz="8" w:space="0" w:color="ED6A00"/>
          <w:bottom w:val="single" w:sz="8" w:space="0" w:color="ED6A00"/>
          <w:right w:val="single" w:sz="8" w:space="0" w:color="ED6A00"/>
        </w:tcBorders>
      </w:tcPr>
    </w:tblStylePr>
    <w:tblStylePr w:type="band1Vert">
      <w:tblPr/>
      <w:tcPr>
        <w:tcBorders>
          <w:top w:val="single" w:sz="8" w:space="0" w:color="ED6A00"/>
          <w:left w:val="single" w:sz="8" w:space="0" w:color="ED6A00"/>
          <w:bottom w:val="single" w:sz="8" w:space="0" w:color="ED6A00"/>
          <w:right w:val="single" w:sz="8" w:space="0" w:color="ED6A00"/>
        </w:tcBorders>
        <w:shd w:val="clear" w:color="auto" w:fill="FFD9BB"/>
      </w:tcPr>
    </w:tblStylePr>
    <w:tblStylePr w:type="band1Horz">
      <w:tblPr/>
      <w:tcPr>
        <w:tcBorders>
          <w:top w:val="single" w:sz="8" w:space="0" w:color="ED6A00"/>
          <w:left w:val="single" w:sz="8" w:space="0" w:color="ED6A00"/>
          <w:bottom w:val="single" w:sz="8" w:space="0" w:color="ED6A00"/>
          <w:right w:val="single" w:sz="8" w:space="0" w:color="ED6A00"/>
          <w:insideV w:val="single" w:sz="8" w:space="0" w:color="ED6A00"/>
        </w:tcBorders>
        <w:shd w:val="clear" w:color="auto" w:fill="FFD9BB"/>
      </w:tcPr>
    </w:tblStylePr>
    <w:tblStylePr w:type="band2Horz">
      <w:tblPr/>
      <w:tcPr>
        <w:tcBorders>
          <w:top w:val="single" w:sz="8" w:space="0" w:color="ED6A00"/>
          <w:left w:val="single" w:sz="8" w:space="0" w:color="ED6A00"/>
          <w:bottom w:val="single" w:sz="8" w:space="0" w:color="ED6A00"/>
          <w:right w:val="single" w:sz="8" w:space="0" w:color="ED6A00"/>
          <w:insideV w:val="single" w:sz="8" w:space="0" w:color="ED6A00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tblPr>
      <w:tblStyleRowBandSize w:val="1"/>
      <w:tblStyleColBandSize w:val="1"/>
      <w:tblBorders>
        <w:top w:val="single" w:sz="8" w:space="0" w:color="44165D"/>
        <w:left w:val="single" w:sz="8" w:space="0" w:color="44165D"/>
        <w:bottom w:val="single" w:sz="8" w:space="0" w:color="44165D"/>
        <w:right w:val="single" w:sz="8" w:space="0" w:color="44165D"/>
        <w:insideH w:val="single" w:sz="8" w:space="0" w:color="44165D"/>
        <w:insideV w:val="single" w:sz="8" w:space="0" w:color="44165D"/>
      </w:tblBorders>
    </w:tblPr>
    <w:tblStylePr w:type="fir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single" w:sz="8" w:space="0" w:color="44165D"/>
          <w:left w:val="single" w:sz="8" w:space="0" w:color="44165D"/>
          <w:bottom w:val="single" w:sz="18" w:space="0" w:color="44165D"/>
          <w:right w:val="single" w:sz="8" w:space="0" w:color="44165D"/>
          <w:insideH w:val="nil"/>
          <w:insideV w:val="single" w:sz="8" w:space="0" w:color="44165D"/>
        </w:tcBorders>
      </w:tcPr>
    </w:tblStylePr>
    <w:tblStylePr w:type="la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double" w:sz="6" w:space="0" w:color="44165D"/>
          <w:left w:val="single" w:sz="8" w:space="0" w:color="44165D"/>
          <w:bottom w:val="single" w:sz="8" w:space="0" w:color="44165D"/>
          <w:right w:val="single" w:sz="8" w:space="0" w:color="44165D"/>
          <w:insideH w:val="nil"/>
          <w:insideV w:val="single" w:sz="8" w:space="0" w:color="44165D"/>
        </w:tcBorders>
      </w:tcPr>
    </w:tblStylePr>
    <w:tblStylePr w:type="firstCol">
      <w:rPr>
        <w:rFonts w:ascii="Verdana" w:eastAsia="SimSun" w:hAnsi="Verdana" w:cs="Times New Roman"/>
        <w:b/>
        <w:bCs/>
      </w:rPr>
    </w:tblStylePr>
    <w:tblStylePr w:type="lastCol">
      <w:rPr>
        <w:rFonts w:ascii="Verdana" w:eastAsia="SimSun" w:hAnsi="Verdana" w:cs="Times New Roman"/>
        <w:b/>
        <w:bCs/>
      </w:rPr>
      <w:tblPr/>
      <w:tcPr>
        <w:tcBorders>
          <w:top w:val="single" w:sz="8" w:space="0" w:color="44165D"/>
          <w:left w:val="single" w:sz="8" w:space="0" w:color="44165D"/>
          <w:bottom w:val="single" w:sz="8" w:space="0" w:color="44165D"/>
          <w:right w:val="single" w:sz="8" w:space="0" w:color="44165D"/>
        </w:tcBorders>
      </w:tcPr>
    </w:tblStylePr>
    <w:tblStylePr w:type="band1Vert">
      <w:tblPr/>
      <w:tcPr>
        <w:tcBorders>
          <w:top w:val="single" w:sz="8" w:space="0" w:color="44165D"/>
          <w:left w:val="single" w:sz="8" w:space="0" w:color="44165D"/>
          <w:bottom w:val="single" w:sz="8" w:space="0" w:color="44165D"/>
          <w:right w:val="single" w:sz="8" w:space="0" w:color="44165D"/>
        </w:tcBorders>
        <w:shd w:val="clear" w:color="auto" w:fill="D7B0EC"/>
      </w:tcPr>
    </w:tblStylePr>
    <w:tblStylePr w:type="band1Horz">
      <w:tblPr/>
      <w:tcPr>
        <w:tcBorders>
          <w:top w:val="single" w:sz="8" w:space="0" w:color="44165D"/>
          <w:left w:val="single" w:sz="8" w:space="0" w:color="44165D"/>
          <w:bottom w:val="single" w:sz="8" w:space="0" w:color="44165D"/>
          <w:right w:val="single" w:sz="8" w:space="0" w:color="44165D"/>
          <w:insideV w:val="single" w:sz="8" w:space="0" w:color="44165D"/>
        </w:tcBorders>
        <w:shd w:val="clear" w:color="auto" w:fill="D7B0EC"/>
      </w:tcPr>
    </w:tblStylePr>
    <w:tblStylePr w:type="band2Horz">
      <w:tblPr/>
      <w:tcPr>
        <w:tcBorders>
          <w:top w:val="single" w:sz="8" w:space="0" w:color="44165D"/>
          <w:left w:val="single" w:sz="8" w:space="0" w:color="44165D"/>
          <w:bottom w:val="single" w:sz="8" w:space="0" w:color="44165D"/>
          <w:right w:val="single" w:sz="8" w:space="0" w:color="44165D"/>
          <w:insideV w:val="single" w:sz="8" w:space="0" w:color="44165D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tblPr>
      <w:tblStyleRowBandSize w:val="1"/>
      <w:tblStyleColBandSize w:val="1"/>
      <w:tblBorders>
        <w:top w:val="single" w:sz="8" w:space="0" w:color="001A35"/>
        <w:left w:val="single" w:sz="8" w:space="0" w:color="001A35"/>
        <w:bottom w:val="single" w:sz="8" w:space="0" w:color="001A35"/>
        <w:right w:val="single" w:sz="8" w:space="0" w:color="001A35"/>
        <w:insideH w:val="single" w:sz="8" w:space="0" w:color="001A35"/>
        <w:insideV w:val="single" w:sz="8" w:space="0" w:color="001A35"/>
      </w:tblBorders>
    </w:tblPr>
    <w:tblStylePr w:type="fir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single" w:sz="8" w:space="0" w:color="001A35"/>
          <w:left w:val="single" w:sz="8" w:space="0" w:color="001A35"/>
          <w:bottom w:val="single" w:sz="18" w:space="0" w:color="001A35"/>
          <w:right w:val="single" w:sz="8" w:space="0" w:color="001A35"/>
          <w:insideH w:val="nil"/>
          <w:insideV w:val="single" w:sz="8" w:space="0" w:color="001A35"/>
        </w:tcBorders>
      </w:tcPr>
    </w:tblStylePr>
    <w:tblStylePr w:type="la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double" w:sz="6" w:space="0" w:color="001A35"/>
          <w:left w:val="single" w:sz="8" w:space="0" w:color="001A35"/>
          <w:bottom w:val="single" w:sz="8" w:space="0" w:color="001A35"/>
          <w:right w:val="single" w:sz="8" w:space="0" w:color="001A35"/>
          <w:insideH w:val="nil"/>
          <w:insideV w:val="single" w:sz="8" w:space="0" w:color="001A35"/>
        </w:tcBorders>
      </w:tcPr>
    </w:tblStylePr>
    <w:tblStylePr w:type="firstCol">
      <w:rPr>
        <w:rFonts w:ascii="Verdana" w:eastAsia="SimSun" w:hAnsi="Verdana" w:cs="Times New Roman"/>
        <w:b/>
        <w:bCs/>
      </w:rPr>
    </w:tblStylePr>
    <w:tblStylePr w:type="lastCol">
      <w:rPr>
        <w:rFonts w:ascii="Verdana" w:eastAsia="SimSun" w:hAnsi="Verdana" w:cs="Times New Roman"/>
        <w:b/>
        <w:bCs/>
      </w:rPr>
      <w:tblPr/>
      <w:tcPr>
        <w:tcBorders>
          <w:top w:val="single" w:sz="8" w:space="0" w:color="001A35"/>
          <w:left w:val="single" w:sz="8" w:space="0" w:color="001A35"/>
          <w:bottom w:val="single" w:sz="8" w:space="0" w:color="001A35"/>
          <w:right w:val="single" w:sz="8" w:space="0" w:color="001A35"/>
        </w:tcBorders>
      </w:tcPr>
    </w:tblStylePr>
    <w:tblStylePr w:type="band1Vert">
      <w:tblPr/>
      <w:tcPr>
        <w:tcBorders>
          <w:top w:val="single" w:sz="8" w:space="0" w:color="001A35"/>
          <w:left w:val="single" w:sz="8" w:space="0" w:color="001A35"/>
          <w:bottom w:val="single" w:sz="8" w:space="0" w:color="001A35"/>
          <w:right w:val="single" w:sz="8" w:space="0" w:color="001A35"/>
        </w:tcBorders>
        <w:shd w:val="clear" w:color="auto" w:fill="8EC5FF"/>
      </w:tcPr>
    </w:tblStylePr>
    <w:tblStylePr w:type="band1Horz">
      <w:tblPr/>
      <w:tcPr>
        <w:tcBorders>
          <w:top w:val="single" w:sz="8" w:space="0" w:color="001A35"/>
          <w:left w:val="single" w:sz="8" w:space="0" w:color="001A35"/>
          <w:bottom w:val="single" w:sz="8" w:space="0" w:color="001A35"/>
          <w:right w:val="single" w:sz="8" w:space="0" w:color="001A35"/>
          <w:insideV w:val="single" w:sz="8" w:space="0" w:color="001A35"/>
        </w:tcBorders>
        <w:shd w:val="clear" w:color="auto" w:fill="8EC5FF"/>
      </w:tcPr>
    </w:tblStylePr>
    <w:tblStylePr w:type="band2Horz">
      <w:tblPr/>
      <w:tcPr>
        <w:tcBorders>
          <w:top w:val="single" w:sz="8" w:space="0" w:color="001A35"/>
          <w:left w:val="single" w:sz="8" w:space="0" w:color="001A35"/>
          <w:bottom w:val="single" w:sz="8" w:space="0" w:color="001A35"/>
          <w:right w:val="single" w:sz="8" w:space="0" w:color="001A35"/>
          <w:insideV w:val="single" w:sz="8" w:space="0" w:color="001A35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tblPr>
      <w:tblStyleRowBandSize w:val="1"/>
      <w:tblStyleColBandSize w:val="1"/>
      <w:tblBorders>
        <w:top w:val="single" w:sz="8" w:space="0" w:color="91D2F3"/>
        <w:left w:val="single" w:sz="8" w:space="0" w:color="91D2F3"/>
        <w:bottom w:val="single" w:sz="8" w:space="0" w:color="91D2F3"/>
        <w:right w:val="single" w:sz="8" w:space="0" w:color="91D2F3"/>
        <w:insideH w:val="single" w:sz="8" w:space="0" w:color="91D2F3"/>
        <w:insideV w:val="single" w:sz="8" w:space="0" w:color="91D2F3"/>
      </w:tblBorders>
    </w:tblPr>
    <w:tblStylePr w:type="fir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single" w:sz="8" w:space="0" w:color="91D2F3"/>
          <w:left w:val="single" w:sz="8" w:space="0" w:color="91D2F3"/>
          <w:bottom w:val="single" w:sz="18" w:space="0" w:color="91D2F3"/>
          <w:right w:val="single" w:sz="8" w:space="0" w:color="91D2F3"/>
          <w:insideH w:val="nil"/>
          <w:insideV w:val="single" w:sz="8" w:space="0" w:color="91D2F3"/>
        </w:tcBorders>
      </w:tcPr>
    </w:tblStylePr>
    <w:tblStylePr w:type="lastRow">
      <w:pPr>
        <w:spacing w:before="0" w:after="0" w:line="240" w:lineRule="auto"/>
      </w:pPr>
      <w:rPr>
        <w:rFonts w:ascii="Verdana" w:eastAsia="SimSun" w:hAnsi="Verdana" w:cs="Times New Roman"/>
        <w:b/>
        <w:bCs/>
      </w:rPr>
      <w:tblPr/>
      <w:tcPr>
        <w:tcBorders>
          <w:top w:val="double" w:sz="6" w:space="0" w:color="91D2F3"/>
          <w:left w:val="single" w:sz="8" w:space="0" w:color="91D2F3"/>
          <w:bottom w:val="single" w:sz="8" w:space="0" w:color="91D2F3"/>
          <w:right w:val="single" w:sz="8" w:space="0" w:color="91D2F3"/>
          <w:insideH w:val="nil"/>
          <w:insideV w:val="single" w:sz="8" w:space="0" w:color="91D2F3"/>
        </w:tcBorders>
      </w:tcPr>
    </w:tblStylePr>
    <w:tblStylePr w:type="firstCol">
      <w:rPr>
        <w:rFonts w:ascii="Verdana" w:eastAsia="SimSun" w:hAnsi="Verdana" w:cs="Times New Roman"/>
        <w:b/>
        <w:bCs/>
      </w:rPr>
    </w:tblStylePr>
    <w:tblStylePr w:type="lastCol">
      <w:rPr>
        <w:rFonts w:ascii="Verdana" w:eastAsia="SimSun" w:hAnsi="Verdana" w:cs="Times New Roman"/>
        <w:b/>
        <w:bCs/>
      </w:rPr>
      <w:tblPr/>
      <w:tcPr>
        <w:tcBorders>
          <w:top w:val="single" w:sz="8" w:space="0" w:color="91D2F3"/>
          <w:left w:val="single" w:sz="8" w:space="0" w:color="91D2F3"/>
          <w:bottom w:val="single" w:sz="8" w:space="0" w:color="91D2F3"/>
          <w:right w:val="single" w:sz="8" w:space="0" w:color="91D2F3"/>
        </w:tcBorders>
      </w:tcPr>
    </w:tblStylePr>
    <w:tblStylePr w:type="band1Vert">
      <w:tblPr/>
      <w:tcPr>
        <w:tcBorders>
          <w:top w:val="single" w:sz="8" w:space="0" w:color="91D2F3"/>
          <w:left w:val="single" w:sz="8" w:space="0" w:color="91D2F3"/>
          <w:bottom w:val="single" w:sz="8" w:space="0" w:color="91D2F3"/>
          <w:right w:val="single" w:sz="8" w:space="0" w:color="91D2F3"/>
        </w:tcBorders>
        <w:shd w:val="clear" w:color="auto" w:fill="E3F3FC"/>
      </w:tcPr>
    </w:tblStylePr>
    <w:tblStylePr w:type="band1Horz">
      <w:tblPr/>
      <w:tcPr>
        <w:tcBorders>
          <w:top w:val="single" w:sz="8" w:space="0" w:color="91D2F3"/>
          <w:left w:val="single" w:sz="8" w:space="0" w:color="91D2F3"/>
          <w:bottom w:val="single" w:sz="8" w:space="0" w:color="91D2F3"/>
          <w:right w:val="single" w:sz="8" w:space="0" w:color="91D2F3"/>
          <w:insideV w:val="single" w:sz="8" w:space="0" w:color="91D2F3"/>
        </w:tcBorders>
        <w:shd w:val="clear" w:color="auto" w:fill="E3F3FC"/>
      </w:tcPr>
    </w:tblStylePr>
    <w:tblStylePr w:type="band2Horz">
      <w:tblPr/>
      <w:tcPr>
        <w:tcBorders>
          <w:top w:val="single" w:sz="8" w:space="0" w:color="91D2F3"/>
          <w:left w:val="single" w:sz="8" w:space="0" w:color="91D2F3"/>
          <w:bottom w:val="single" w:sz="8" w:space="0" w:color="91D2F3"/>
          <w:right w:val="single" w:sz="8" w:space="0" w:color="91D2F3"/>
          <w:insideV w:val="single" w:sz="8" w:space="0" w:color="91D2F3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rPr>
      <w:color w:val="000000"/>
    </w:rPr>
    <w:tblPr>
      <w:tblStyleRowBandSize w:val="1"/>
      <w:tblStyleColBandSize w:val="1"/>
    </w:tblPr>
    <w:tcPr>
      <w:shd w:val="clear" w:color="auto" w:fill="F5F5F5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BD5400"/>
      </w:tcPr>
    </w:tblStylePr>
    <w:tblStylePr w:type="lastRow">
      <w:rPr>
        <w:b/>
        <w:bCs/>
        <w:color w:val="BD54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/>
      </w:tcPr>
    </w:tblStylePr>
    <w:tblStylePr w:type="band1Horz">
      <w:tblPr/>
      <w:tcPr>
        <w:shd w:val="clear" w:color="auto" w:fill="EAEAEA"/>
      </w:tcPr>
    </w:tblStylePr>
  </w:style>
  <w:style w:type="table" w:styleId="Kleurrijkelijst-accent5">
    <w:name w:val="Colorful List Accent 5"/>
    <w:basedOn w:val="Standaardtabel"/>
    <w:uiPriority w:val="72"/>
    <w:rsid w:val="00E07762"/>
    <w:rPr>
      <w:color w:val="000000"/>
    </w:rPr>
    <w:tblPr>
      <w:tblStyleRowBandSize w:val="1"/>
      <w:tblStyleColBandSize w:val="1"/>
    </w:tblPr>
    <w:tcPr>
      <w:shd w:val="clear" w:color="auto" w:fill="FFF0E4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A7A7A"/>
      </w:tcPr>
    </w:tblStylePr>
    <w:tblStylePr w:type="lastRow">
      <w:rPr>
        <w:b/>
        <w:bCs/>
        <w:color w:val="7A7A7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9BB"/>
      </w:tcPr>
    </w:tblStylePr>
    <w:tblStylePr w:type="band1Horz">
      <w:tblPr/>
      <w:tcPr>
        <w:shd w:val="clear" w:color="auto" w:fill="FFE0C8"/>
      </w:tcPr>
    </w:tblStylePr>
  </w:style>
  <w:style w:type="table" w:styleId="Kleurrijkelijst-accent4">
    <w:name w:val="Colorful List Accent 4"/>
    <w:basedOn w:val="Standaardtabel"/>
    <w:uiPriority w:val="72"/>
    <w:rsid w:val="00E07762"/>
    <w:rPr>
      <w:color w:val="000000"/>
    </w:rPr>
    <w:tblPr>
      <w:tblStyleRowBandSize w:val="1"/>
      <w:tblStyleColBandSize w:val="1"/>
    </w:tblPr>
    <w:tcPr>
      <w:shd w:val="clear" w:color="auto" w:fill="EFDFF7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142A"/>
      </w:tcPr>
    </w:tblStylePr>
    <w:tblStylePr w:type="lastRow">
      <w:rPr>
        <w:b/>
        <w:bCs/>
        <w:color w:val="00142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B0EC"/>
      </w:tcPr>
    </w:tblStylePr>
    <w:tblStylePr w:type="band1Horz">
      <w:tblPr/>
      <w:tcPr>
        <w:shd w:val="clear" w:color="auto" w:fill="DEBFF0"/>
      </w:tcPr>
    </w:tblStylePr>
  </w:style>
  <w:style w:type="table" w:styleId="Kleurrijkelijst-accent3">
    <w:name w:val="Colorful List Accent 3"/>
    <w:basedOn w:val="Standaardtabel"/>
    <w:uiPriority w:val="72"/>
    <w:rsid w:val="00E07762"/>
    <w:rPr>
      <w:color w:val="000000"/>
    </w:rPr>
    <w:tblPr>
      <w:tblStyleRowBandSize w:val="1"/>
      <w:tblStyleColBandSize w:val="1"/>
    </w:tblPr>
    <w:tcPr>
      <w:shd w:val="clear" w:color="auto" w:fill="D2E8FF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6114A"/>
      </w:tcPr>
    </w:tblStylePr>
    <w:tblStylePr w:type="lastRow">
      <w:rPr>
        <w:b/>
        <w:bCs/>
        <w:color w:val="36114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EC5FF"/>
      </w:tcPr>
    </w:tblStylePr>
    <w:tblStylePr w:type="band1Horz">
      <w:tblPr/>
      <w:tcPr>
        <w:shd w:val="clear" w:color="auto" w:fill="A3D0FF"/>
      </w:tcPr>
    </w:tblStylePr>
  </w:style>
  <w:style w:type="table" w:styleId="Kleurrijkelijst-accent2">
    <w:name w:val="Colorful List Accent 2"/>
    <w:basedOn w:val="Standaardtabel"/>
    <w:uiPriority w:val="72"/>
    <w:rsid w:val="00E07762"/>
    <w:rPr>
      <w:color w:val="000000"/>
    </w:rPr>
    <w:tblPr>
      <w:tblStyleRowBandSize w:val="1"/>
      <w:tblStyleColBandSize w:val="1"/>
    </w:tblPr>
    <w:tcPr>
      <w:shd w:val="clear" w:color="auto" w:fill="F4FAF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4AB5EB"/>
      </w:tcPr>
    </w:tblStylePr>
    <w:tblStylePr w:type="lastRow">
      <w:rPr>
        <w:b/>
        <w:bCs/>
        <w:color w:val="4AB5EB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3FC"/>
      </w:tcPr>
    </w:tblStylePr>
    <w:tblStylePr w:type="band1Horz">
      <w:tblPr/>
      <w:tcPr>
        <w:shd w:val="clear" w:color="auto" w:fill="E8F5FC"/>
      </w:tcPr>
    </w:tblStylePr>
  </w:style>
  <w:style w:type="table" w:styleId="Kleurrijkelijst-accent1">
    <w:name w:val="Colorful List Accent 1"/>
    <w:basedOn w:val="Standaardtabel"/>
    <w:uiPriority w:val="72"/>
    <w:rsid w:val="00E07762"/>
    <w:rPr>
      <w:color w:val="000000"/>
    </w:rPr>
    <w:tblPr>
      <w:tblStyleRowBandSize w:val="1"/>
      <w:tblStyleColBandSize w:val="1"/>
    </w:tblPr>
    <w:tcPr>
      <w:shd w:val="clear" w:color="auto" w:fill="FBFDF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4AB5EB"/>
      </w:tcPr>
    </w:tblStylePr>
    <w:tblStylePr w:type="lastRow">
      <w:rPr>
        <w:b/>
        <w:bCs/>
        <w:color w:val="4AB5EB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BFC"/>
      </w:tcPr>
    </w:tblStylePr>
    <w:tblStylePr w:type="band1Horz">
      <w:tblPr/>
      <w:tcPr>
        <w:shd w:val="clear" w:color="auto" w:fill="F7FCFD"/>
      </w:tcPr>
    </w:tblStylePr>
  </w:style>
  <w:style w:type="table" w:styleId="Kleurrijkearcering-accent6">
    <w:name w:val="Colorful Shading Accent 6"/>
    <w:basedOn w:val="Standaardtabel"/>
    <w:uiPriority w:val="71"/>
    <w:rsid w:val="00E07762"/>
    <w:rPr>
      <w:color w:val="000000"/>
    </w:rPr>
    <w:tblPr>
      <w:tblStyleRowBandSize w:val="1"/>
      <w:tblStyleColBandSize w:val="1"/>
      <w:tblBorders>
        <w:top w:val="single" w:sz="24" w:space="0" w:color="ED6A00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FFFFFF"/>
        <w:insideV w:val="single" w:sz="4" w:space="0" w:color="FFFFFF"/>
      </w:tblBorders>
    </w:tblPr>
    <w:tcPr>
      <w:shd w:val="clear" w:color="auto" w:fill="F5F5F5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6A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B5B5B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B5B5B"/>
          <w:insideV w:val="nil"/>
        </w:tcBorders>
        <w:shd w:val="clear" w:color="auto" w:fill="5B5B5B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5B5B"/>
      </w:tcPr>
    </w:tblStylePr>
    <w:tblStylePr w:type="band1Vert">
      <w:tblPr/>
      <w:tcPr>
        <w:shd w:val="clear" w:color="auto" w:fill="D6D6D6"/>
      </w:tcPr>
    </w:tblStylePr>
    <w:tblStylePr w:type="band1Horz">
      <w:tblPr/>
      <w:tcPr>
        <w:shd w:val="clear" w:color="auto" w:fill="CCCCCC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5">
    <w:name w:val="Colorful Shading Accent 5"/>
    <w:basedOn w:val="Standaardtabel"/>
    <w:uiPriority w:val="71"/>
    <w:rsid w:val="00E07762"/>
    <w:rPr>
      <w:color w:val="000000"/>
    </w:rPr>
    <w:tblPr>
      <w:tblStyleRowBandSize w:val="1"/>
      <w:tblStyleColBandSize w:val="1"/>
      <w:tblBorders>
        <w:top w:val="single" w:sz="24" w:space="0" w:color="999999"/>
        <w:left w:val="single" w:sz="4" w:space="0" w:color="ED6A00"/>
        <w:bottom w:val="single" w:sz="4" w:space="0" w:color="ED6A00"/>
        <w:right w:val="single" w:sz="4" w:space="0" w:color="ED6A00"/>
        <w:insideH w:val="single" w:sz="4" w:space="0" w:color="FFFFFF"/>
        <w:insideV w:val="single" w:sz="4" w:space="0" w:color="FFFFFF"/>
      </w:tblBorders>
    </w:tblPr>
    <w:tcPr>
      <w:shd w:val="clear" w:color="auto" w:fill="FFF0E4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9999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8E3F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8E3F00"/>
          <w:insideV w:val="nil"/>
        </w:tcBorders>
        <w:shd w:val="clear" w:color="auto" w:fill="8E3F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E3F00"/>
      </w:tcPr>
    </w:tblStylePr>
    <w:tblStylePr w:type="band1Vert">
      <w:tblPr/>
      <w:tcPr>
        <w:shd w:val="clear" w:color="auto" w:fill="FFC291"/>
      </w:tcPr>
    </w:tblStylePr>
    <w:tblStylePr w:type="band1Horz">
      <w:tblPr/>
      <w:tcPr>
        <w:shd w:val="clear" w:color="auto" w:fill="FFB377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4">
    <w:name w:val="Colorful Shading Accent 4"/>
    <w:basedOn w:val="Standaardtabel"/>
    <w:uiPriority w:val="71"/>
    <w:rsid w:val="00E07762"/>
    <w:rPr>
      <w:color w:val="000000"/>
    </w:rPr>
    <w:tblPr>
      <w:tblStyleRowBandSize w:val="1"/>
      <w:tblStyleColBandSize w:val="1"/>
      <w:tblBorders>
        <w:top w:val="single" w:sz="24" w:space="0" w:color="001A35"/>
        <w:left w:val="single" w:sz="4" w:space="0" w:color="44165D"/>
        <w:bottom w:val="single" w:sz="4" w:space="0" w:color="44165D"/>
        <w:right w:val="single" w:sz="4" w:space="0" w:color="44165D"/>
        <w:insideH w:val="single" w:sz="4" w:space="0" w:color="FFFFFF"/>
        <w:insideV w:val="single" w:sz="4" w:space="0" w:color="FFFFFF"/>
      </w:tblBorders>
    </w:tblPr>
    <w:tcPr>
      <w:shd w:val="clear" w:color="auto" w:fill="EFDFF7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1A3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80D37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80D37"/>
          <w:insideV w:val="nil"/>
        </w:tcBorders>
        <w:shd w:val="clear" w:color="auto" w:fill="280D37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0D37"/>
      </w:tcPr>
    </w:tblStylePr>
    <w:tblStylePr w:type="band1Vert">
      <w:tblPr/>
      <w:tcPr>
        <w:shd w:val="clear" w:color="auto" w:fill="BE7FE0"/>
      </w:tcPr>
    </w:tblStylePr>
    <w:tblStylePr w:type="band1Horz">
      <w:tblPr/>
      <w:tcPr>
        <w:shd w:val="clear" w:color="auto" w:fill="AE5FD9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3">
    <w:name w:val="Colorful Shading Accent 3"/>
    <w:basedOn w:val="Standaardtabel"/>
    <w:uiPriority w:val="71"/>
    <w:rsid w:val="00E07762"/>
    <w:rPr>
      <w:color w:val="000000"/>
    </w:rPr>
    <w:tblPr>
      <w:tblStyleRowBandSize w:val="1"/>
      <w:tblStyleColBandSize w:val="1"/>
      <w:tblBorders>
        <w:top w:val="single" w:sz="24" w:space="0" w:color="44165D"/>
        <w:left w:val="single" w:sz="4" w:space="0" w:color="001A35"/>
        <w:bottom w:val="single" w:sz="4" w:space="0" w:color="001A35"/>
        <w:right w:val="single" w:sz="4" w:space="0" w:color="001A35"/>
        <w:insideH w:val="single" w:sz="4" w:space="0" w:color="FFFFFF"/>
        <w:insideV w:val="single" w:sz="4" w:space="0" w:color="FFFFFF"/>
      </w:tblBorders>
    </w:tblPr>
    <w:tcPr>
      <w:shd w:val="clear" w:color="auto" w:fill="D2E8F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165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F1F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F1F"/>
          <w:insideV w:val="nil"/>
        </w:tcBorders>
        <w:shd w:val="clear" w:color="auto" w:fill="000F1F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F1F"/>
      </w:tcPr>
    </w:tblStylePr>
    <w:tblStylePr w:type="band1Vert">
      <w:tblPr/>
      <w:tcPr>
        <w:shd w:val="clear" w:color="auto" w:fill="48A1FF"/>
      </w:tcPr>
    </w:tblStylePr>
    <w:tblStylePr w:type="band1Horz">
      <w:tblPr/>
      <w:tcPr>
        <w:shd w:val="clear" w:color="auto" w:fill="1B8AFF"/>
      </w:tcPr>
    </w:tblStylePr>
  </w:style>
  <w:style w:type="table" w:styleId="Kleurrijkearcering-accent2">
    <w:name w:val="Colorful Shading Accent 2"/>
    <w:basedOn w:val="Standaardtabel"/>
    <w:uiPriority w:val="71"/>
    <w:rsid w:val="00E07762"/>
    <w:rPr>
      <w:color w:val="000000"/>
    </w:rPr>
    <w:tblPr>
      <w:tblStyleRowBandSize w:val="1"/>
      <w:tblStyleColBandSize w:val="1"/>
      <w:tblBorders>
        <w:top w:val="single" w:sz="24" w:space="0" w:color="91D2F3"/>
        <w:left w:val="single" w:sz="4" w:space="0" w:color="91D2F3"/>
        <w:bottom w:val="single" w:sz="4" w:space="0" w:color="91D2F3"/>
        <w:right w:val="single" w:sz="4" w:space="0" w:color="91D2F3"/>
        <w:insideH w:val="single" w:sz="4" w:space="0" w:color="FFFFFF"/>
        <w:insideV w:val="single" w:sz="4" w:space="0" w:color="FFFFFF"/>
      </w:tblBorders>
    </w:tblPr>
    <w:tcPr>
      <w:shd w:val="clear" w:color="auto" w:fill="F4FAF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1D2F3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1792D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1792D1"/>
          <w:insideV w:val="nil"/>
        </w:tcBorders>
        <w:shd w:val="clear" w:color="auto" w:fill="1792D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792D1"/>
      </w:tcPr>
    </w:tblStylePr>
    <w:tblStylePr w:type="band1Vert">
      <w:tblPr/>
      <w:tcPr>
        <w:shd w:val="clear" w:color="auto" w:fill="D2ECFA"/>
      </w:tcPr>
    </w:tblStylePr>
    <w:tblStylePr w:type="band1Horz">
      <w:tblPr/>
      <w:tcPr>
        <w:shd w:val="clear" w:color="auto" w:fill="C8E8F9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1">
    <w:name w:val="Colorful Shading Accent 1"/>
    <w:basedOn w:val="Standaardtabel"/>
    <w:uiPriority w:val="71"/>
    <w:rsid w:val="00E07762"/>
    <w:rPr>
      <w:color w:val="000000"/>
    </w:rPr>
    <w:tblPr>
      <w:tblStyleRowBandSize w:val="1"/>
      <w:tblStyleColBandSize w:val="1"/>
      <w:tblBorders>
        <w:top w:val="single" w:sz="24" w:space="0" w:color="91D2F3"/>
        <w:left w:val="single" w:sz="4" w:space="0" w:color="DBF0F6"/>
        <w:bottom w:val="single" w:sz="4" w:space="0" w:color="DBF0F6"/>
        <w:right w:val="single" w:sz="4" w:space="0" w:color="DBF0F6"/>
        <w:insideH w:val="single" w:sz="4" w:space="0" w:color="FFFFFF"/>
        <w:insideV w:val="single" w:sz="4" w:space="0" w:color="FFFFFF"/>
      </w:tblBorders>
    </w:tblPr>
    <w:tcPr>
      <w:shd w:val="clear" w:color="auto" w:fill="FBFDF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1D2F3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6B1D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6B1D0"/>
          <w:insideV w:val="nil"/>
        </w:tcBorders>
        <w:shd w:val="clear" w:color="auto" w:fill="46B1D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B1D0"/>
      </w:tcPr>
    </w:tblStylePr>
    <w:tblStylePr w:type="band1Vert">
      <w:tblPr/>
      <w:tcPr>
        <w:shd w:val="clear" w:color="auto" w:fill="F0F9FB"/>
      </w:tcPr>
    </w:tblStylePr>
    <w:tblStylePr w:type="band1Horz">
      <w:tblPr/>
      <w:tcPr>
        <w:shd w:val="clear" w:color="auto" w:fill="ECF7F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raster-accent6">
    <w:name w:val="Colorful Grid Accent 6"/>
    <w:basedOn w:val="Standaardtabel"/>
    <w:uiPriority w:val="73"/>
    <w:rsid w:val="00E077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EAEA"/>
    </w:tcPr>
    <w:tblStylePr w:type="firstRow">
      <w:rPr>
        <w:b/>
        <w:bCs/>
      </w:rPr>
      <w:tblPr/>
      <w:tcPr>
        <w:shd w:val="clear" w:color="auto" w:fill="D6D6D6"/>
      </w:tcPr>
    </w:tblStylePr>
    <w:tblStylePr w:type="lastRow">
      <w:rPr>
        <w:b/>
        <w:bCs/>
        <w:color w:val="000000"/>
      </w:rPr>
      <w:tblPr/>
      <w:tcPr>
        <w:shd w:val="clear" w:color="auto" w:fill="D6D6D6"/>
      </w:tcPr>
    </w:tblStylePr>
    <w:tblStylePr w:type="firstCol">
      <w:rPr>
        <w:color w:val="FFFFFF"/>
      </w:rPr>
      <w:tblPr/>
      <w:tcPr>
        <w:shd w:val="clear" w:color="auto" w:fill="727272"/>
      </w:tcPr>
    </w:tblStylePr>
    <w:tblStylePr w:type="lastCol">
      <w:rPr>
        <w:color w:val="FFFFFF"/>
      </w:rPr>
      <w:tblPr/>
      <w:tcPr>
        <w:shd w:val="clear" w:color="auto" w:fill="727272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Kleurrijkraster-accent5">
    <w:name w:val="Colorful Grid Accent 5"/>
    <w:basedOn w:val="Standaardtabel"/>
    <w:uiPriority w:val="73"/>
    <w:rsid w:val="00E077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E0C8"/>
    </w:tcPr>
    <w:tblStylePr w:type="firstRow">
      <w:rPr>
        <w:b/>
        <w:bCs/>
      </w:rPr>
      <w:tblPr/>
      <w:tcPr>
        <w:shd w:val="clear" w:color="auto" w:fill="FFC291"/>
      </w:tcPr>
    </w:tblStylePr>
    <w:tblStylePr w:type="lastRow">
      <w:rPr>
        <w:b/>
        <w:bCs/>
        <w:color w:val="000000"/>
      </w:rPr>
      <w:tblPr/>
      <w:tcPr>
        <w:shd w:val="clear" w:color="auto" w:fill="FFC291"/>
      </w:tcPr>
    </w:tblStylePr>
    <w:tblStylePr w:type="firstCol">
      <w:rPr>
        <w:color w:val="FFFFFF"/>
      </w:rPr>
      <w:tblPr/>
      <w:tcPr>
        <w:shd w:val="clear" w:color="auto" w:fill="B14F00"/>
      </w:tcPr>
    </w:tblStylePr>
    <w:tblStylePr w:type="lastCol">
      <w:rPr>
        <w:color w:val="FFFFFF"/>
      </w:rPr>
      <w:tblPr/>
      <w:tcPr>
        <w:shd w:val="clear" w:color="auto" w:fill="B14F00"/>
      </w:tcPr>
    </w:tblStylePr>
    <w:tblStylePr w:type="band1Vert">
      <w:tblPr/>
      <w:tcPr>
        <w:shd w:val="clear" w:color="auto" w:fill="FFB377"/>
      </w:tcPr>
    </w:tblStylePr>
    <w:tblStylePr w:type="band1Horz">
      <w:tblPr/>
      <w:tcPr>
        <w:shd w:val="clear" w:color="auto" w:fill="FFB377"/>
      </w:tcPr>
    </w:tblStylePr>
  </w:style>
  <w:style w:type="table" w:styleId="Kleurrijkraster-accent4">
    <w:name w:val="Colorful Grid Accent 4"/>
    <w:basedOn w:val="Standaardtabel"/>
    <w:uiPriority w:val="73"/>
    <w:rsid w:val="00E077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BFF0"/>
    </w:tcPr>
    <w:tblStylePr w:type="firstRow">
      <w:rPr>
        <w:b/>
        <w:bCs/>
      </w:rPr>
      <w:tblPr/>
      <w:tcPr>
        <w:shd w:val="clear" w:color="auto" w:fill="BE7FE0"/>
      </w:tcPr>
    </w:tblStylePr>
    <w:tblStylePr w:type="lastRow">
      <w:rPr>
        <w:b/>
        <w:bCs/>
        <w:color w:val="000000"/>
      </w:rPr>
      <w:tblPr/>
      <w:tcPr>
        <w:shd w:val="clear" w:color="auto" w:fill="BE7FE0"/>
      </w:tcPr>
    </w:tblStylePr>
    <w:tblStylePr w:type="firstCol">
      <w:rPr>
        <w:color w:val="FFFFFF"/>
      </w:rPr>
      <w:tblPr/>
      <w:tcPr>
        <w:shd w:val="clear" w:color="auto" w:fill="321045"/>
      </w:tcPr>
    </w:tblStylePr>
    <w:tblStylePr w:type="lastCol">
      <w:rPr>
        <w:color w:val="FFFFFF"/>
      </w:rPr>
      <w:tblPr/>
      <w:tcPr>
        <w:shd w:val="clear" w:color="auto" w:fill="321045"/>
      </w:tcPr>
    </w:tblStylePr>
    <w:tblStylePr w:type="band1Vert">
      <w:tblPr/>
      <w:tcPr>
        <w:shd w:val="clear" w:color="auto" w:fill="AE5FD9"/>
      </w:tcPr>
    </w:tblStylePr>
    <w:tblStylePr w:type="band1Horz">
      <w:tblPr/>
      <w:tcPr>
        <w:shd w:val="clear" w:color="auto" w:fill="AE5FD9"/>
      </w:tcPr>
    </w:tblStylePr>
  </w:style>
  <w:style w:type="table" w:styleId="Kleurrijkraster-accent3">
    <w:name w:val="Colorful Grid Accent 3"/>
    <w:basedOn w:val="Standaardtabel"/>
    <w:uiPriority w:val="73"/>
    <w:rsid w:val="00E077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A3D0FF"/>
    </w:tcPr>
    <w:tblStylePr w:type="firstRow">
      <w:rPr>
        <w:b/>
        <w:bCs/>
      </w:rPr>
      <w:tblPr/>
      <w:tcPr>
        <w:shd w:val="clear" w:color="auto" w:fill="48A1FF"/>
      </w:tcPr>
    </w:tblStylePr>
    <w:tblStylePr w:type="lastRow">
      <w:rPr>
        <w:b/>
        <w:bCs/>
        <w:color w:val="000000"/>
      </w:rPr>
      <w:tblPr/>
      <w:tcPr>
        <w:shd w:val="clear" w:color="auto" w:fill="48A1FF"/>
      </w:tcPr>
    </w:tblStylePr>
    <w:tblStylePr w:type="firstCol">
      <w:rPr>
        <w:color w:val="FFFFFF"/>
      </w:rPr>
      <w:tblPr/>
      <w:tcPr>
        <w:shd w:val="clear" w:color="auto" w:fill="001327"/>
      </w:tcPr>
    </w:tblStylePr>
    <w:tblStylePr w:type="lastCol">
      <w:rPr>
        <w:color w:val="FFFFFF"/>
      </w:rPr>
      <w:tblPr/>
      <w:tcPr>
        <w:shd w:val="clear" w:color="auto" w:fill="001327"/>
      </w:tcPr>
    </w:tblStylePr>
    <w:tblStylePr w:type="band1Vert">
      <w:tblPr/>
      <w:tcPr>
        <w:shd w:val="clear" w:color="auto" w:fill="1B8AFF"/>
      </w:tcPr>
    </w:tblStylePr>
    <w:tblStylePr w:type="band1Horz">
      <w:tblPr/>
      <w:tcPr>
        <w:shd w:val="clear" w:color="auto" w:fill="1B8AFF"/>
      </w:tcPr>
    </w:tblStylePr>
  </w:style>
  <w:style w:type="table" w:styleId="Kleurrijkraster-accent2">
    <w:name w:val="Colorful Grid Accent 2"/>
    <w:basedOn w:val="Standaardtabel"/>
    <w:uiPriority w:val="73"/>
    <w:rsid w:val="00E077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8F5FC"/>
    </w:tcPr>
    <w:tblStylePr w:type="firstRow">
      <w:rPr>
        <w:b/>
        <w:bCs/>
      </w:rPr>
      <w:tblPr/>
      <w:tcPr>
        <w:shd w:val="clear" w:color="auto" w:fill="D2ECFA"/>
      </w:tcPr>
    </w:tblStylePr>
    <w:tblStylePr w:type="lastRow">
      <w:rPr>
        <w:b/>
        <w:bCs/>
        <w:color w:val="000000"/>
      </w:rPr>
      <w:tblPr/>
      <w:tcPr>
        <w:shd w:val="clear" w:color="auto" w:fill="D2ECFA"/>
      </w:tcPr>
    </w:tblStylePr>
    <w:tblStylePr w:type="firstCol">
      <w:rPr>
        <w:color w:val="FFFFFF"/>
      </w:rPr>
      <w:tblPr/>
      <w:tcPr>
        <w:shd w:val="clear" w:color="auto" w:fill="38ADE9"/>
      </w:tcPr>
    </w:tblStylePr>
    <w:tblStylePr w:type="lastCol">
      <w:rPr>
        <w:color w:val="FFFFFF"/>
      </w:rPr>
      <w:tblPr/>
      <w:tcPr>
        <w:shd w:val="clear" w:color="auto" w:fill="38ADE9"/>
      </w:tcPr>
    </w:tblStylePr>
    <w:tblStylePr w:type="band1Vert">
      <w:tblPr/>
      <w:tcPr>
        <w:shd w:val="clear" w:color="auto" w:fill="C8E8F9"/>
      </w:tcPr>
    </w:tblStylePr>
    <w:tblStylePr w:type="band1Horz">
      <w:tblPr/>
      <w:tcPr>
        <w:shd w:val="clear" w:color="auto" w:fill="C8E8F9"/>
      </w:tcPr>
    </w:tblStylePr>
  </w:style>
  <w:style w:type="table" w:styleId="Kleurrijkraster-accent1">
    <w:name w:val="Colorful Grid Accent 1"/>
    <w:basedOn w:val="Standaardtabel"/>
    <w:uiPriority w:val="73"/>
    <w:rsid w:val="00E0776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7FCFD"/>
    </w:tcPr>
    <w:tblStylePr w:type="firstRow">
      <w:rPr>
        <w:b/>
        <w:bCs/>
      </w:rPr>
      <w:tblPr/>
      <w:tcPr>
        <w:shd w:val="clear" w:color="auto" w:fill="F0F9FB"/>
      </w:tcPr>
    </w:tblStylePr>
    <w:tblStylePr w:type="lastRow">
      <w:rPr>
        <w:b/>
        <w:bCs/>
        <w:color w:val="000000"/>
      </w:rPr>
      <w:tblPr/>
      <w:tcPr>
        <w:shd w:val="clear" w:color="auto" w:fill="F0F9FB"/>
      </w:tcPr>
    </w:tblStylePr>
    <w:tblStylePr w:type="firstCol">
      <w:rPr>
        <w:color w:val="FFFFFF"/>
      </w:rPr>
      <w:tblPr/>
      <w:tcPr>
        <w:shd w:val="clear" w:color="auto" w:fill="7DC8DE"/>
      </w:tcPr>
    </w:tblStylePr>
    <w:tblStylePr w:type="lastCol">
      <w:rPr>
        <w:color w:val="FFFFFF"/>
      </w:rPr>
      <w:tblPr/>
      <w:tcPr>
        <w:shd w:val="clear" w:color="auto" w:fill="7DC8DE"/>
      </w:tcPr>
    </w:tblStylePr>
    <w:tblStylePr w:type="band1Vert">
      <w:tblPr/>
      <w:tcPr>
        <w:shd w:val="clear" w:color="auto" w:fill="ECF7FA"/>
      </w:tcPr>
    </w:tblStylePr>
    <w:tblStylePr w:type="band1Horz">
      <w:tblPr/>
      <w:tcPr>
        <w:shd w:val="clear" w:color="auto" w:fill="ECF7FA"/>
      </w:tcPr>
    </w:tblStylePr>
  </w:style>
  <w:style w:type="table" w:styleId="Gemiddeldelijst2-accent6">
    <w:name w:val="Medium List 2 Accent 6"/>
    <w:basedOn w:val="Standaardtabel"/>
    <w:uiPriority w:val="66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9999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9999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9999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9999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5E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5E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ED6A00"/>
        <w:left w:val="single" w:sz="8" w:space="0" w:color="ED6A00"/>
        <w:bottom w:val="single" w:sz="8" w:space="0" w:color="ED6A00"/>
        <w:right w:val="single" w:sz="8" w:space="0" w:color="ED6A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6A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6A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6A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6A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9B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9B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44165D"/>
        <w:left w:val="single" w:sz="8" w:space="0" w:color="44165D"/>
        <w:bottom w:val="single" w:sz="8" w:space="0" w:color="44165D"/>
        <w:right w:val="single" w:sz="8" w:space="0" w:color="44165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165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165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165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165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B0E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B0EC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001A35"/>
        <w:left w:val="single" w:sz="8" w:space="0" w:color="001A35"/>
        <w:bottom w:val="single" w:sz="8" w:space="0" w:color="001A35"/>
        <w:right w:val="single" w:sz="8" w:space="0" w:color="001A3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1A3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1A3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1A3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1A3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EC5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8EC5FF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91D2F3"/>
        <w:left w:val="single" w:sz="8" w:space="0" w:color="91D2F3"/>
        <w:bottom w:val="single" w:sz="8" w:space="0" w:color="91D2F3"/>
        <w:right w:val="single" w:sz="8" w:space="0" w:color="91D2F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1D2F3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1D2F3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1D2F3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1D2F3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F3F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F3FC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DBF0F6"/>
        <w:left w:val="single" w:sz="8" w:space="0" w:color="DBF0F6"/>
        <w:bottom w:val="single" w:sz="8" w:space="0" w:color="DBF0F6"/>
        <w:right w:val="single" w:sz="8" w:space="0" w:color="DBF0F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BF0F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DBF0F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BF0F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DBF0F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BF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FBFC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rPr>
      <w:color w:val="000000"/>
    </w:rPr>
    <w:tblPr>
      <w:tblStyleRowBandSize w:val="1"/>
      <w:tblStyleColBandSize w:val="1"/>
      <w:tblBorders>
        <w:top w:val="single" w:sz="8" w:space="0" w:color="999999"/>
        <w:bottom w:val="single" w:sz="8" w:space="0" w:color="999999"/>
      </w:tblBorders>
    </w:tblPr>
    <w:tblStylePr w:type="firstRow">
      <w:rPr>
        <w:rFonts w:ascii="Verdana" w:eastAsia="SimSun" w:hAnsi="Verdana" w:cs="Times New Roman"/>
      </w:rPr>
      <w:tblPr/>
      <w:tcPr>
        <w:tcBorders>
          <w:top w:val="nil"/>
          <w:bottom w:val="single" w:sz="8" w:space="0" w:color="999999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999999"/>
          <w:bottom w:val="single" w:sz="8" w:space="0" w:color="9999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99999"/>
          <w:bottom w:val="single" w:sz="8" w:space="0" w:color="999999"/>
        </w:tcBorders>
      </w:tcPr>
    </w:tblStylePr>
    <w:tblStylePr w:type="band1Vert">
      <w:tblPr/>
      <w:tcPr>
        <w:shd w:val="clear" w:color="auto" w:fill="E5E5E5"/>
      </w:tcPr>
    </w:tblStylePr>
    <w:tblStylePr w:type="band1Horz">
      <w:tblPr/>
      <w:tcPr>
        <w:shd w:val="clear" w:color="auto" w:fill="E5E5E5"/>
      </w:tcPr>
    </w:tblStylePr>
  </w:style>
  <w:style w:type="table" w:styleId="Gemiddeldelijst1-accent5">
    <w:name w:val="Medium List 1 Accent 5"/>
    <w:basedOn w:val="Standaardtabel"/>
    <w:uiPriority w:val="65"/>
    <w:rsid w:val="00E07762"/>
    <w:rPr>
      <w:color w:val="000000"/>
    </w:rPr>
    <w:tblPr>
      <w:tblStyleRowBandSize w:val="1"/>
      <w:tblStyleColBandSize w:val="1"/>
      <w:tblBorders>
        <w:top w:val="single" w:sz="8" w:space="0" w:color="ED6A00"/>
        <w:bottom w:val="single" w:sz="8" w:space="0" w:color="ED6A00"/>
      </w:tblBorders>
    </w:tblPr>
    <w:tblStylePr w:type="firstRow">
      <w:rPr>
        <w:rFonts w:ascii="Verdana" w:eastAsia="SimSun" w:hAnsi="Verdana" w:cs="Times New Roman"/>
      </w:rPr>
      <w:tblPr/>
      <w:tcPr>
        <w:tcBorders>
          <w:top w:val="nil"/>
          <w:bottom w:val="single" w:sz="8" w:space="0" w:color="ED6A00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ED6A00"/>
          <w:bottom w:val="single" w:sz="8" w:space="0" w:color="ED6A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6A00"/>
          <w:bottom w:val="single" w:sz="8" w:space="0" w:color="ED6A00"/>
        </w:tcBorders>
      </w:tcPr>
    </w:tblStylePr>
    <w:tblStylePr w:type="band1Vert">
      <w:tblPr/>
      <w:tcPr>
        <w:shd w:val="clear" w:color="auto" w:fill="FFD9BB"/>
      </w:tcPr>
    </w:tblStylePr>
    <w:tblStylePr w:type="band1Horz">
      <w:tblPr/>
      <w:tcPr>
        <w:shd w:val="clear" w:color="auto" w:fill="FFD9BB"/>
      </w:tcPr>
    </w:tblStylePr>
  </w:style>
  <w:style w:type="table" w:styleId="Gemiddeldelijst1-accent4">
    <w:name w:val="Medium List 1 Accent 4"/>
    <w:basedOn w:val="Standaardtabel"/>
    <w:uiPriority w:val="65"/>
    <w:rsid w:val="00E07762"/>
    <w:rPr>
      <w:color w:val="000000"/>
    </w:rPr>
    <w:tblPr>
      <w:tblStyleRowBandSize w:val="1"/>
      <w:tblStyleColBandSize w:val="1"/>
      <w:tblBorders>
        <w:top w:val="single" w:sz="8" w:space="0" w:color="44165D"/>
        <w:bottom w:val="single" w:sz="8" w:space="0" w:color="44165D"/>
      </w:tblBorders>
    </w:tblPr>
    <w:tblStylePr w:type="firstRow">
      <w:rPr>
        <w:rFonts w:ascii="Verdana" w:eastAsia="SimSun" w:hAnsi="Verdana" w:cs="Times New Roman"/>
      </w:rPr>
      <w:tblPr/>
      <w:tcPr>
        <w:tcBorders>
          <w:top w:val="nil"/>
          <w:bottom w:val="single" w:sz="8" w:space="0" w:color="44165D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44165D"/>
          <w:bottom w:val="single" w:sz="8" w:space="0" w:color="44165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165D"/>
          <w:bottom w:val="single" w:sz="8" w:space="0" w:color="44165D"/>
        </w:tcBorders>
      </w:tcPr>
    </w:tblStylePr>
    <w:tblStylePr w:type="band1Vert">
      <w:tblPr/>
      <w:tcPr>
        <w:shd w:val="clear" w:color="auto" w:fill="D7B0EC"/>
      </w:tcPr>
    </w:tblStylePr>
    <w:tblStylePr w:type="band1Horz">
      <w:tblPr/>
      <w:tcPr>
        <w:shd w:val="clear" w:color="auto" w:fill="D7B0EC"/>
      </w:tcPr>
    </w:tblStylePr>
  </w:style>
  <w:style w:type="table" w:styleId="Gemiddeldelijst1-accent3">
    <w:name w:val="Medium List 1 Accent 3"/>
    <w:basedOn w:val="Standaardtabel"/>
    <w:uiPriority w:val="65"/>
    <w:rsid w:val="00E07762"/>
    <w:rPr>
      <w:color w:val="000000"/>
    </w:rPr>
    <w:tblPr>
      <w:tblStyleRowBandSize w:val="1"/>
      <w:tblStyleColBandSize w:val="1"/>
      <w:tblBorders>
        <w:top w:val="single" w:sz="8" w:space="0" w:color="001A35"/>
        <w:bottom w:val="single" w:sz="8" w:space="0" w:color="001A35"/>
      </w:tblBorders>
    </w:tblPr>
    <w:tblStylePr w:type="firstRow">
      <w:rPr>
        <w:rFonts w:ascii="Verdana" w:eastAsia="SimSun" w:hAnsi="Verdana" w:cs="Times New Roman"/>
      </w:rPr>
      <w:tblPr/>
      <w:tcPr>
        <w:tcBorders>
          <w:top w:val="nil"/>
          <w:bottom w:val="single" w:sz="8" w:space="0" w:color="001A35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001A35"/>
          <w:bottom w:val="single" w:sz="8" w:space="0" w:color="001A3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1A35"/>
          <w:bottom w:val="single" w:sz="8" w:space="0" w:color="001A35"/>
        </w:tcBorders>
      </w:tcPr>
    </w:tblStylePr>
    <w:tblStylePr w:type="band1Vert">
      <w:tblPr/>
      <w:tcPr>
        <w:shd w:val="clear" w:color="auto" w:fill="8EC5FF"/>
      </w:tcPr>
    </w:tblStylePr>
    <w:tblStylePr w:type="band1Horz">
      <w:tblPr/>
      <w:tcPr>
        <w:shd w:val="clear" w:color="auto" w:fill="8EC5FF"/>
      </w:tcPr>
    </w:tblStylePr>
  </w:style>
  <w:style w:type="table" w:styleId="Gemiddeldelijst1-accent2">
    <w:name w:val="Medium List 1 Accent 2"/>
    <w:basedOn w:val="Standaardtabel"/>
    <w:uiPriority w:val="65"/>
    <w:rsid w:val="00E07762"/>
    <w:rPr>
      <w:color w:val="000000"/>
    </w:rPr>
    <w:tblPr>
      <w:tblStyleRowBandSize w:val="1"/>
      <w:tblStyleColBandSize w:val="1"/>
      <w:tblBorders>
        <w:top w:val="single" w:sz="8" w:space="0" w:color="91D2F3"/>
        <w:bottom w:val="single" w:sz="8" w:space="0" w:color="91D2F3"/>
      </w:tblBorders>
    </w:tblPr>
    <w:tblStylePr w:type="firstRow">
      <w:rPr>
        <w:rFonts w:ascii="Verdana" w:eastAsia="SimSun" w:hAnsi="Verdana" w:cs="Times New Roman"/>
      </w:rPr>
      <w:tblPr/>
      <w:tcPr>
        <w:tcBorders>
          <w:top w:val="nil"/>
          <w:bottom w:val="single" w:sz="8" w:space="0" w:color="91D2F3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91D2F3"/>
          <w:bottom w:val="single" w:sz="8" w:space="0" w:color="91D2F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1D2F3"/>
          <w:bottom w:val="single" w:sz="8" w:space="0" w:color="91D2F3"/>
        </w:tcBorders>
      </w:tcPr>
    </w:tblStylePr>
    <w:tblStylePr w:type="band1Vert">
      <w:tblPr/>
      <w:tcPr>
        <w:shd w:val="clear" w:color="auto" w:fill="E3F3FC"/>
      </w:tcPr>
    </w:tblStylePr>
    <w:tblStylePr w:type="band1Horz">
      <w:tblPr/>
      <w:tcPr>
        <w:shd w:val="clear" w:color="auto" w:fill="E3F3FC"/>
      </w:tcPr>
    </w:tblStylePr>
  </w:style>
  <w:style w:type="table" w:styleId="Gemiddeldearcering2-accent6">
    <w:name w:val="Medium Shading 2 Accent 6"/>
    <w:basedOn w:val="Standaardtabel"/>
    <w:uiPriority w:val="64"/>
    <w:rsid w:val="00E0776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9999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9999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9999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6A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6A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6A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165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165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165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1A3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1A3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1A3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D2F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D2F3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1D2F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tblPr>
      <w:tblStyleRowBandSize w:val="1"/>
      <w:tblStyleColBandSize w:val="1"/>
      <w:tblBorders>
        <w:top w:val="single" w:sz="8" w:space="0" w:color="B2B2B2"/>
        <w:left w:val="single" w:sz="8" w:space="0" w:color="B2B2B2"/>
        <w:bottom w:val="single" w:sz="8" w:space="0" w:color="B2B2B2"/>
        <w:right w:val="single" w:sz="8" w:space="0" w:color="B2B2B2"/>
        <w:insideH w:val="single" w:sz="8" w:space="0" w:color="B2B2B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2B2B2"/>
          <w:left w:val="single" w:sz="8" w:space="0" w:color="B2B2B2"/>
          <w:bottom w:val="single" w:sz="8" w:space="0" w:color="B2B2B2"/>
          <w:right w:val="single" w:sz="8" w:space="0" w:color="B2B2B2"/>
          <w:insideH w:val="nil"/>
          <w:insideV w:val="nil"/>
        </w:tcBorders>
        <w:shd w:val="clear" w:color="auto" w:fill="99999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B2B2"/>
          <w:left w:val="single" w:sz="8" w:space="0" w:color="B2B2B2"/>
          <w:bottom w:val="single" w:sz="8" w:space="0" w:color="B2B2B2"/>
          <w:right w:val="single" w:sz="8" w:space="0" w:color="B2B2B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5E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tblPr>
      <w:tblStyleRowBandSize w:val="1"/>
      <w:tblStyleColBandSize w:val="1"/>
      <w:tblBorders>
        <w:top w:val="single" w:sz="8" w:space="0" w:color="FF8D32"/>
        <w:left w:val="single" w:sz="8" w:space="0" w:color="FF8D32"/>
        <w:bottom w:val="single" w:sz="8" w:space="0" w:color="FF8D32"/>
        <w:right w:val="single" w:sz="8" w:space="0" w:color="FF8D32"/>
        <w:insideH w:val="single" w:sz="8" w:space="0" w:color="FF8D3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8D32"/>
          <w:left w:val="single" w:sz="8" w:space="0" w:color="FF8D32"/>
          <w:bottom w:val="single" w:sz="8" w:space="0" w:color="FF8D32"/>
          <w:right w:val="single" w:sz="8" w:space="0" w:color="FF8D32"/>
          <w:insideH w:val="nil"/>
          <w:insideV w:val="nil"/>
        </w:tcBorders>
        <w:shd w:val="clear" w:color="auto" w:fill="ED6A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8D32"/>
          <w:left w:val="single" w:sz="8" w:space="0" w:color="FF8D32"/>
          <w:bottom w:val="single" w:sz="8" w:space="0" w:color="FF8D32"/>
          <w:right w:val="single" w:sz="8" w:space="0" w:color="FF8D3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9BB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9B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tblPr>
      <w:tblStyleRowBandSize w:val="1"/>
      <w:tblStyleColBandSize w:val="1"/>
      <w:tblBorders>
        <w:top w:val="single" w:sz="8" w:space="0" w:color="7E29AD"/>
        <w:left w:val="single" w:sz="8" w:space="0" w:color="7E29AD"/>
        <w:bottom w:val="single" w:sz="8" w:space="0" w:color="7E29AD"/>
        <w:right w:val="single" w:sz="8" w:space="0" w:color="7E29AD"/>
        <w:insideH w:val="single" w:sz="8" w:space="0" w:color="7E29A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E29AD"/>
          <w:left w:val="single" w:sz="8" w:space="0" w:color="7E29AD"/>
          <w:bottom w:val="single" w:sz="8" w:space="0" w:color="7E29AD"/>
          <w:right w:val="single" w:sz="8" w:space="0" w:color="7E29AD"/>
          <w:insideH w:val="nil"/>
          <w:insideV w:val="nil"/>
        </w:tcBorders>
        <w:shd w:val="clear" w:color="auto" w:fill="44165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E29AD"/>
          <w:left w:val="single" w:sz="8" w:space="0" w:color="7E29AD"/>
          <w:bottom w:val="single" w:sz="8" w:space="0" w:color="7E29AD"/>
          <w:right w:val="single" w:sz="8" w:space="0" w:color="7E29A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B0EC"/>
      </w:tcPr>
    </w:tblStylePr>
    <w:tblStylePr w:type="band1Horz">
      <w:tblPr/>
      <w:tcPr>
        <w:tcBorders>
          <w:insideH w:val="nil"/>
          <w:insideV w:val="nil"/>
        </w:tcBorders>
        <w:shd w:val="clear" w:color="auto" w:fill="D7B0E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tblPr>
      <w:tblStyleRowBandSize w:val="1"/>
      <w:tblStyleColBandSize w:val="1"/>
      <w:tblBorders>
        <w:top w:val="single" w:sz="8" w:space="0" w:color="0052A7"/>
        <w:left w:val="single" w:sz="8" w:space="0" w:color="0052A7"/>
        <w:bottom w:val="single" w:sz="8" w:space="0" w:color="0052A7"/>
        <w:right w:val="single" w:sz="8" w:space="0" w:color="0052A7"/>
        <w:insideH w:val="single" w:sz="8" w:space="0" w:color="0052A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0052A7"/>
          <w:left w:val="single" w:sz="8" w:space="0" w:color="0052A7"/>
          <w:bottom w:val="single" w:sz="8" w:space="0" w:color="0052A7"/>
          <w:right w:val="single" w:sz="8" w:space="0" w:color="0052A7"/>
          <w:insideH w:val="nil"/>
          <w:insideV w:val="nil"/>
        </w:tcBorders>
        <w:shd w:val="clear" w:color="auto" w:fill="001A3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2A7"/>
          <w:left w:val="single" w:sz="8" w:space="0" w:color="0052A7"/>
          <w:bottom w:val="single" w:sz="8" w:space="0" w:color="0052A7"/>
          <w:right w:val="single" w:sz="8" w:space="0" w:color="0052A7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EC5FF"/>
      </w:tcPr>
    </w:tblStylePr>
    <w:tblStylePr w:type="band1Horz">
      <w:tblPr/>
      <w:tcPr>
        <w:tcBorders>
          <w:insideH w:val="nil"/>
          <w:insideV w:val="nil"/>
        </w:tcBorders>
        <w:shd w:val="clear" w:color="auto" w:fill="8EC5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tblPr>
      <w:tblStyleRowBandSize w:val="1"/>
      <w:tblStyleColBandSize w:val="1"/>
      <w:tblBorders>
        <w:top w:val="single" w:sz="8" w:space="0" w:color="ACDDF6"/>
        <w:left w:val="single" w:sz="8" w:space="0" w:color="ACDDF6"/>
        <w:bottom w:val="single" w:sz="8" w:space="0" w:color="ACDDF6"/>
        <w:right w:val="single" w:sz="8" w:space="0" w:color="ACDDF6"/>
        <w:insideH w:val="single" w:sz="8" w:space="0" w:color="ACDDF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ACDDF6"/>
          <w:left w:val="single" w:sz="8" w:space="0" w:color="ACDDF6"/>
          <w:bottom w:val="single" w:sz="8" w:space="0" w:color="ACDDF6"/>
          <w:right w:val="single" w:sz="8" w:space="0" w:color="ACDDF6"/>
          <w:insideH w:val="nil"/>
          <w:insideV w:val="nil"/>
        </w:tcBorders>
        <w:shd w:val="clear" w:color="auto" w:fill="91D2F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CDDF6"/>
          <w:left w:val="single" w:sz="8" w:space="0" w:color="ACDDF6"/>
          <w:bottom w:val="single" w:sz="8" w:space="0" w:color="ACDDF6"/>
          <w:right w:val="single" w:sz="8" w:space="0" w:color="ACDDF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3FC"/>
      </w:tcPr>
    </w:tblStylePr>
    <w:tblStylePr w:type="band1Horz">
      <w:tblPr/>
      <w:tcPr>
        <w:tcBorders>
          <w:insideH w:val="nil"/>
          <w:insideV w:val="nil"/>
        </w:tcBorders>
        <w:shd w:val="clear" w:color="auto" w:fill="E3F3F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5E5E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9999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9999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9999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9999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CCCC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CCCCC"/>
      </w:tcPr>
    </w:tblStylePr>
  </w:style>
  <w:style w:type="table" w:styleId="Gemiddeldraster3-accent5">
    <w:name w:val="Medium Grid 3 Accent 5"/>
    <w:basedOn w:val="Standaardtabel"/>
    <w:uiPriority w:val="69"/>
    <w:rsid w:val="00E077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D9B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6A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6A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6A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6A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B377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B377"/>
      </w:tcPr>
    </w:tblStylePr>
  </w:style>
  <w:style w:type="table" w:styleId="Gemiddeldraster3-accent4">
    <w:name w:val="Medium Grid 3 Accent 4"/>
    <w:basedOn w:val="Standaardtabel"/>
    <w:uiPriority w:val="69"/>
    <w:rsid w:val="00E077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7B0EC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165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165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165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165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E5FD9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E5FD9"/>
      </w:tcPr>
    </w:tblStylePr>
  </w:style>
  <w:style w:type="table" w:styleId="Gemiddeldraster3-accent3">
    <w:name w:val="Medium Grid 3 Accent 3"/>
    <w:basedOn w:val="Standaardtabel"/>
    <w:uiPriority w:val="69"/>
    <w:rsid w:val="00E077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8EC5F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1A3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1A3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1A3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1A3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1B8AF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1B8AFF"/>
      </w:tcPr>
    </w:tblStylePr>
  </w:style>
  <w:style w:type="table" w:styleId="Gemiddeldraster3-accent2">
    <w:name w:val="Medium Grid 3 Accent 2"/>
    <w:basedOn w:val="Standaardtabel"/>
    <w:uiPriority w:val="69"/>
    <w:rsid w:val="00E077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3F3FC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1D2F3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1D2F3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1D2F3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1D2F3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8E8F9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8E8F9"/>
      </w:tcPr>
    </w:tblStylePr>
  </w:style>
  <w:style w:type="table" w:styleId="Gemiddeldraster3-accent1">
    <w:name w:val="Medium Grid 3 Accent 1"/>
    <w:basedOn w:val="Standaardtabel"/>
    <w:uiPriority w:val="69"/>
    <w:rsid w:val="00E0776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5FBFC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DBF0F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DBF0F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DBF0F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DBF0F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ECF7F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ECF7FA"/>
      </w:tcPr>
    </w:tblStylePr>
  </w:style>
  <w:style w:type="table" w:styleId="Gemiddeldraster2-accent6">
    <w:name w:val="Medium Grid 2 Accent 6"/>
    <w:basedOn w:val="Standaardtabel"/>
    <w:uiPriority w:val="68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  <w:insideH w:val="single" w:sz="8" w:space="0" w:color="999999"/>
        <w:insideV w:val="single" w:sz="8" w:space="0" w:color="999999"/>
      </w:tblBorders>
    </w:tblPr>
    <w:tcPr>
      <w:shd w:val="clear" w:color="auto" w:fill="E5E5E5"/>
    </w:tcPr>
    <w:tblStylePr w:type="firstRow">
      <w:rPr>
        <w:b/>
        <w:bCs/>
        <w:color w:val="000000"/>
      </w:rPr>
      <w:tblPr/>
      <w:tcPr>
        <w:shd w:val="clear" w:color="auto" w:fill="F5F5F5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AEA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tcBorders>
          <w:insideH w:val="single" w:sz="6" w:space="0" w:color="999999"/>
          <w:insideV w:val="single" w:sz="6" w:space="0" w:color="999999"/>
        </w:tcBorders>
        <w:shd w:val="clear" w:color="auto" w:fill="CCCCCC"/>
      </w:tcPr>
    </w:tblStylePr>
    <w:tblStylePr w:type="nwCell">
      <w:tblPr/>
      <w:tcPr>
        <w:shd w:val="clear" w:color="auto" w:fill="FFFFFF"/>
      </w:tcPr>
    </w:tblStylePr>
  </w:style>
  <w:style w:type="table" w:styleId="Gemiddeldraster2-accent5">
    <w:name w:val="Medium Grid 2 Accent 5"/>
    <w:basedOn w:val="Standaardtabel"/>
    <w:uiPriority w:val="68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ED6A00"/>
        <w:left w:val="single" w:sz="8" w:space="0" w:color="ED6A00"/>
        <w:bottom w:val="single" w:sz="8" w:space="0" w:color="ED6A00"/>
        <w:right w:val="single" w:sz="8" w:space="0" w:color="ED6A00"/>
        <w:insideH w:val="single" w:sz="8" w:space="0" w:color="ED6A00"/>
        <w:insideV w:val="single" w:sz="8" w:space="0" w:color="ED6A00"/>
      </w:tblBorders>
    </w:tblPr>
    <w:tcPr>
      <w:shd w:val="clear" w:color="auto" w:fill="FFD9BB"/>
    </w:tcPr>
    <w:tblStylePr w:type="firstRow">
      <w:rPr>
        <w:b/>
        <w:bCs/>
        <w:color w:val="000000"/>
      </w:rPr>
      <w:tblPr/>
      <w:tcPr>
        <w:shd w:val="clear" w:color="auto" w:fill="FFF0E4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0C8"/>
      </w:tcPr>
    </w:tblStylePr>
    <w:tblStylePr w:type="band1Vert">
      <w:tblPr/>
      <w:tcPr>
        <w:shd w:val="clear" w:color="auto" w:fill="FFB377"/>
      </w:tcPr>
    </w:tblStylePr>
    <w:tblStylePr w:type="band1Horz">
      <w:tblPr/>
      <w:tcPr>
        <w:tcBorders>
          <w:insideH w:val="single" w:sz="6" w:space="0" w:color="ED6A00"/>
          <w:insideV w:val="single" w:sz="6" w:space="0" w:color="ED6A00"/>
        </w:tcBorders>
        <w:shd w:val="clear" w:color="auto" w:fill="FFB377"/>
      </w:tcPr>
    </w:tblStylePr>
    <w:tblStylePr w:type="nwCell">
      <w:tblPr/>
      <w:tcPr>
        <w:shd w:val="clear" w:color="auto" w:fill="FFFFFF"/>
      </w:tcPr>
    </w:tblStylePr>
  </w:style>
  <w:style w:type="table" w:styleId="Gemiddeldraster2-accent4">
    <w:name w:val="Medium Grid 2 Accent 4"/>
    <w:basedOn w:val="Standaardtabel"/>
    <w:uiPriority w:val="68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44165D"/>
        <w:left w:val="single" w:sz="8" w:space="0" w:color="44165D"/>
        <w:bottom w:val="single" w:sz="8" w:space="0" w:color="44165D"/>
        <w:right w:val="single" w:sz="8" w:space="0" w:color="44165D"/>
        <w:insideH w:val="single" w:sz="8" w:space="0" w:color="44165D"/>
        <w:insideV w:val="single" w:sz="8" w:space="0" w:color="44165D"/>
      </w:tblBorders>
    </w:tblPr>
    <w:tcPr>
      <w:shd w:val="clear" w:color="auto" w:fill="D7B0EC"/>
    </w:tcPr>
    <w:tblStylePr w:type="firstRow">
      <w:rPr>
        <w:b/>
        <w:bCs/>
        <w:color w:val="000000"/>
      </w:rPr>
      <w:tblPr/>
      <w:tcPr>
        <w:shd w:val="clear" w:color="auto" w:fill="EFDFF7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BFF0"/>
      </w:tcPr>
    </w:tblStylePr>
    <w:tblStylePr w:type="band1Vert">
      <w:tblPr/>
      <w:tcPr>
        <w:shd w:val="clear" w:color="auto" w:fill="AE5FD9"/>
      </w:tcPr>
    </w:tblStylePr>
    <w:tblStylePr w:type="band1Horz">
      <w:tblPr/>
      <w:tcPr>
        <w:tcBorders>
          <w:insideH w:val="single" w:sz="6" w:space="0" w:color="44165D"/>
          <w:insideV w:val="single" w:sz="6" w:space="0" w:color="44165D"/>
        </w:tcBorders>
        <w:shd w:val="clear" w:color="auto" w:fill="AE5FD9"/>
      </w:tcPr>
    </w:tblStylePr>
    <w:tblStylePr w:type="nwCell">
      <w:tblPr/>
      <w:tcPr>
        <w:shd w:val="clear" w:color="auto" w:fill="FFFFFF"/>
      </w:tcPr>
    </w:tblStylePr>
  </w:style>
  <w:style w:type="table" w:styleId="Gemiddeldraster2-accent3">
    <w:name w:val="Medium Grid 2 Accent 3"/>
    <w:basedOn w:val="Standaardtabel"/>
    <w:uiPriority w:val="68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001A35"/>
        <w:left w:val="single" w:sz="8" w:space="0" w:color="001A35"/>
        <w:bottom w:val="single" w:sz="8" w:space="0" w:color="001A35"/>
        <w:right w:val="single" w:sz="8" w:space="0" w:color="001A35"/>
        <w:insideH w:val="single" w:sz="8" w:space="0" w:color="001A35"/>
        <w:insideV w:val="single" w:sz="8" w:space="0" w:color="001A35"/>
      </w:tblBorders>
    </w:tblPr>
    <w:tcPr>
      <w:shd w:val="clear" w:color="auto" w:fill="8EC5FF"/>
    </w:tcPr>
    <w:tblStylePr w:type="firstRow">
      <w:rPr>
        <w:b/>
        <w:bCs/>
        <w:color w:val="000000"/>
      </w:rPr>
      <w:tblPr/>
      <w:tcPr>
        <w:shd w:val="clear" w:color="auto" w:fill="D2E8FF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D0FF"/>
      </w:tcPr>
    </w:tblStylePr>
    <w:tblStylePr w:type="band1Vert">
      <w:tblPr/>
      <w:tcPr>
        <w:shd w:val="clear" w:color="auto" w:fill="1B8AFF"/>
      </w:tcPr>
    </w:tblStylePr>
    <w:tblStylePr w:type="band1Horz">
      <w:tblPr/>
      <w:tcPr>
        <w:tcBorders>
          <w:insideH w:val="single" w:sz="6" w:space="0" w:color="001A35"/>
          <w:insideV w:val="single" w:sz="6" w:space="0" w:color="001A35"/>
        </w:tcBorders>
        <w:shd w:val="clear" w:color="auto" w:fill="1B8AFF"/>
      </w:tcPr>
    </w:tblStylePr>
    <w:tblStylePr w:type="nwCell">
      <w:tblPr/>
      <w:tcPr>
        <w:shd w:val="clear" w:color="auto" w:fill="FFFFFF"/>
      </w:tcPr>
    </w:tblStylePr>
  </w:style>
  <w:style w:type="table" w:styleId="Gemiddeldraster2-accent2">
    <w:name w:val="Medium Grid 2 Accent 2"/>
    <w:basedOn w:val="Standaardtabel"/>
    <w:uiPriority w:val="68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91D2F3"/>
        <w:left w:val="single" w:sz="8" w:space="0" w:color="91D2F3"/>
        <w:bottom w:val="single" w:sz="8" w:space="0" w:color="91D2F3"/>
        <w:right w:val="single" w:sz="8" w:space="0" w:color="91D2F3"/>
        <w:insideH w:val="single" w:sz="8" w:space="0" w:color="91D2F3"/>
        <w:insideV w:val="single" w:sz="8" w:space="0" w:color="91D2F3"/>
      </w:tblBorders>
    </w:tblPr>
    <w:tcPr>
      <w:shd w:val="clear" w:color="auto" w:fill="E3F3FC"/>
    </w:tcPr>
    <w:tblStylePr w:type="firstRow">
      <w:rPr>
        <w:b/>
        <w:bCs/>
        <w:color w:val="000000"/>
      </w:rPr>
      <w:tblPr/>
      <w:tcPr>
        <w:shd w:val="clear" w:color="auto" w:fill="F4FAF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5FC"/>
      </w:tcPr>
    </w:tblStylePr>
    <w:tblStylePr w:type="band1Vert">
      <w:tblPr/>
      <w:tcPr>
        <w:shd w:val="clear" w:color="auto" w:fill="C8E8F9"/>
      </w:tcPr>
    </w:tblStylePr>
    <w:tblStylePr w:type="band1Horz">
      <w:tblPr/>
      <w:tcPr>
        <w:tcBorders>
          <w:insideH w:val="single" w:sz="6" w:space="0" w:color="91D2F3"/>
          <w:insideV w:val="single" w:sz="6" w:space="0" w:color="91D2F3"/>
        </w:tcBorders>
        <w:shd w:val="clear" w:color="auto" w:fill="C8E8F9"/>
      </w:tcPr>
    </w:tblStylePr>
    <w:tblStylePr w:type="nwCell">
      <w:tblPr/>
      <w:tcPr>
        <w:shd w:val="clear" w:color="auto" w:fill="FFFFFF"/>
      </w:tcPr>
    </w:tblStylePr>
  </w:style>
  <w:style w:type="table" w:styleId="Gemiddeldraster2-accent1">
    <w:name w:val="Medium Grid 2 Accent 1"/>
    <w:basedOn w:val="Standaardtabel"/>
    <w:uiPriority w:val="68"/>
    <w:rsid w:val="00E07762"/>
    <w:rPr>
      <w:rFonts w:ascii="Verdana" w:eastAsia="SimSun" w:hAnsi="Verdana"/>
      <w:color w:val="000000"/>
    </w:rPr>
    <w:tblPr>
      <w:tblStyleRowBandSize w:val="1"/>
      <w:tblStyleColBandSize w:val="1"/>
      <w:tblBorders>
        <w:top w:val="single" w:sz="8" w:space="0" w:color="DBF0F6"/>
        <w:left w:val="single" w:sz="8" w:space="0" w:color="DBF0F6"/>
        <w:bottom w:val="single" w:sz="8" w:space="0" w:color="DBF0F6"/>
        <w:right w:val="single" w:sz="8" w:space="0" w:color="DBF0F6"/>
        <w:insideH w:val="single" w:sz="8" w:space="0" w:color="DBF0F6"/>
        <w:insideV w:val="single" w:sz="8" w:space="0" w:color="DBF0F6"/>
      </w:tblBorders>
    </w:tblPr>
    <w:tcPr>
      <w:shd w:val="clear" w:color="auto" w:fill="F5FBFC"/>
    </w:tcPr>
    <w:tblStylePr w:type="firstRow">
      <w:rPr>
        <w:b/>
        <w:bCs/>
        <w:color w:val="000000"/>
      </w:rPr>
      <w:tblPr/>
      <w:tcPr>
        <w:shd w:val="clear" w:color="auto" w:fill="FBFDF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CFD"/>
      </w:tcPr>
    </w:tblStylePr>
    <w:tblStylePr w:type="band1Vert">
      <w:tblPr/>
      <w:tcPr>
        <w:shd w:val="clear" w:color="auto" w:fill="ECF7FA"/>
      </w:tcPr>
    </w:tblStylePr>
    <w:tblStylePr w:type="band1Horz">
      <w:tblPr/>
      <w:tcPr>
        <w:tcBorders>
          <w:insideH w:val="single" w:sz="6" w:space="0" w:color="DBF0F6"/>
          <w:insideV w:val="single" w:sz="6" w:space="0" w:color="DBF0F6"/>
        </w:tcBorders>
        <w:shd w:val="clear" w:color="auto" w:fill="ECF7FA"/>
      </w:tcPr>
    </w:tblStylePr>
    <w:tblStylePr w:type="nwCell">
      <w:tblPr/>
      <w:tcPr>
        <w:shd w:val="clear" w:color="auto" w:fill="FFFFFF"/>
      </w:tcPr>
    </w:tblStylePr>
  </w:style>
  <w:style w:type="table" w:styleId="Gemiddeldraster1-accent6">
    <w:name w:val="Medium Grid 1 Accent 6"/>
    <w:basedOn w:val="Standaardtabel"/>
    <w:uiPriority w:val="67"/>
    <w:rsid w:val="00E07762"/>
    <w:tblPr>
      <w:tblStyleRowBandSize w:val="1"/>
      <w:tblStyleColBandSize w:val="1"/>
      <w:tblBorders>
        <w:top w:val="single" w:sz="8" w:space="0" w:color="B2B2B2"/>
        <w:left w:val="single" w:sz="8" w:space="0" w:color="B2B2B2"/>
        <w:bottom w:val="single" w:sz="8" w:space="0" w:color="B2B2B2"/>
        <w:right w:val="single" w:sz="8" w:space="0" w:color="B2B2B2"/>
        <w:insideH w:val="single" w:sz="8" w:space="0" w:color="B2B2B2"/>
        <w:insideV w:val="single" w:sz="8" w:space="0" w:color="B2B2B2"/>
      </w:tblBorders>
    </w:tblPr>
    <w:tcPr>
      <w:shd w:val="clear" w:color="auto" w:fill="E5E5E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2B2B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emiddeldraster1-accent5">
    <w:name w:val="Medium Grid 1 Accent 5"/>
    <w:basedOn w:val="Standaardtabel"/>
    <w:uiPriority w:val="67"/>
    <w:rsid w:val="00E07762"/>
    <w:tblPr>
      <w:tblStyleRowBandSize w:val="1"/>
      <w:tblStyleColBandSize w:val="1"/>
      <w:tblBorders>
        <w:top w:val="single" w:sz="8" w:space="0" w:color="FF8D32"/>
        <w:left w:val="single" w:sz="8" w:space="0" w:color="FF8D32"/>
        <w:bottom w:val="single" w:sz="8" w:space="0" w:color="FF8D32"/>
        <w:right w:val="single" w:sz="8" w:space="0" w:color="FF8D32"/>
        <w:insideH w:val="single" w:sz="8" w:space="0" w:color="FF8D32"/>
        <w:insideV w:val="single" w:sz="8" w:space="0" w:color="FF8D32"/>
      </w:tblBorders>
    </w:tblPr>
    <w:tcPr>
      <w:shd w:val="clear" w:color="auto" w:fill="FFD9B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8D3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377"/>
      </w:tcPr>
    </w:tblStylePr>
    <w:tblStylePr w:type="band1Horz">
      <w:tblPr/>
      <w:tcPr>
        <w:shd w:val="clear" w:color="auto" w:fill="FFB377"/>
      </w:tcPr>
    </w:tblStylePr>
  </w:style>
  <w:style w:type="table" w:styleId="Gemiddeldraster1-accent4">
    <w:name w:val="Medium Grid 1 Accent 4"/>
    <w:basedOn w:val="Standaardtabel"/>
    <w:uiPriority w:val="67"/>
    <w:rsid w:val="00E07762"/>
    <w:tblPr>
      <w:tblStyleRowBandSize w:val="1"/>
      <w:tblStyleColBandSize w:val="1"/>
      <w:tblBorders>
        <w:top w:val="single" w:sz="8" w:space="0" w:color="7E29AD"/>
        <w:left w:val="single" w:sz="8" w:space="0" w:color="7E29AD"/>
        <w:bottom w:val="single" w:sz="8" w:space="0" w:color="7E29AD"/>
        <w:right w:val="single" w:sz="8" w:space="0" w:color="7E29AD"/>
        <w:insideH w:val="single" w:sz="8" w:space="0" w:color="7E29AD"/>
        <w:insideV w:val="single" w:sz="8" w:space="0" w:color="7E29AD"/>
      </w:tblBorders>
    </w:tblPr>
    <w:tcPr>
      <w:shd w:val="clear" w:color="auto" w:fill="D7B0E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E29A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E5FD9"/>
      </w:tcPr>
    </w:tblStylePr>
    <w:tblStylePr w:type="band1Horz">
      <w:tblPr/>
      <w:tcPr>
        <w:shd w:val="clear" w:color="auto" w:fill="AE5FD9"/>
      </w:tcPr>
    </w:tblStylePr>
  </w:style>
  <w:style w:type="table" w:styleId="Gemiddeldraster1-accent3">
    <w:name w:val="Medium Grid 1 Accent 3"/>
    <w:basedOn w:val="Standaardtabel"/>
    <w:uiPriority w:val="67"/>
    <w:rsid w:val="00E07762"/>
    <w:tblPr>
      <w:tblStyleRowBandSize w:val="1"/>
      <w:tblStyleColBandSize w:val="1"/>
      <w:tblBorders>
        <w:top w:val="single" w:sz="8" w:space="0" w:color="0052A7"/>
        <w:left w:val="single" w:sz="8" w:space="0" w:color="0052A7"/>
        <w:bottom w:val="single" w:sz="8" w:space="0" w:color="0052A7"/>
        <w:right w:val="single" w:sz="8" w:space="0" w:color="0052A7"/>
        <w:insideH w:val="single" w:sz="8" w:space="0" w:color="0052A7"/>
        <w:insideV w:val="single" w:sz="8" w:space="0" w:color="0052A7"/>
      </w:tblBorders>
    </w:tblPr>
    <w:tcPr>
      <w:shd w:val="clear" w:color="auto" w:fill="8EC5F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52A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1B8AFF"/>
      </w:tcPr>
    </w:tblStylePr>
    <w:tblStylePr w:type="band1Horz">
      <w:tblPr/>
      <w:tcPr>
        <w:shd w:val="clear" w:color="auto" w:fill="1B8AFF"/>
      </w:tcPr>
    </w:tblStylePr>
  </w:style>
  <w:style w:type="table" w:styleId="Gemiddeldraster1-accent2">
    <w:name w:val="Medium Grid 1 Accent 2"/>
    <w:basedOn w:val="Standaardtabel"/>
    <w:uiPriority w:val="67"/>
    <w:rsid w:val="00E07762"/>
    <w:tblPr>
      <w:tblStyleRowBandSize w:val="1"/>
      <w:tblStyleColBandSize w:val="1"/>
      <w:tblBorders>
        <w:top w:val="single" w:sz="8" w:space="0" w:color="ACDDF6"/>
        <w:left w:val="single" w:sz="8" w:space="0" w:color="ACDDF6"/>
        <w:bottom w:val="single" w:sz="8" w:space="0" w:color="ACDDF6"/>
        <w:right w:val="single" w:sz="8" w:space="0" w:color="ACDDF6"/>
        <w:insideH w:val="single" w:sz="8" w:space="0" w:color="ACDDF6"/>
        <w:insideV w:val="single" w:sz="8" w:space="0" w:color="ACDDF6"/>
      </w:tblBorders>
    </w:tblPr>
    <w:tcPr>
      <w:shd w:val="clear" w:color="auto" w:fill="E3F3F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CDDF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E8F9"/>
      </w:tcPr>
    </w:tblStylePr>
    <w:tblStylePr w:type="band1Horz">
      <w:tblPr/>
      <w:tcPr>
        <w:shd w:val="clear" w:color="auto" w:fill="C8E8F9"/>
      </w:tcPr>
    </w:tblStylePr>
  </w:style>
  <w:style w:type="table" w:styleId="Gemiddeldraster1-accent1">
    <w:name w:val="Medium Grid 1 Accent 1"/>
    <w:basedOn w:val="Standaardtabel"/>
    <w:uiPriority w:val="67"/>
    <w:rsid w:val="00E07762"/>
    <w:tblPr>
      <w:tblStyleRowBandSize w:val="1"/>
      <w:tblStyleColBandSize w:val="1"/>
      <w:tblBorders>
        <w:top w:val="single" w:sz="8" w:space="0" w:color="E3F3F8"/>
        <w:left w:val="single" w:sz="8" w:space="0" w:color="E3F3F8"/>
        <w:bottom w:val="single" w:sz="8" w:space="0" w:color="E3F3F8"/>
        <w:right w:val="single" w:sz="8" w:space="0" w:color="E3F3F8"/>
        <w:insideH w:val="single" w:sz="8" w:space="0" w:color="E3F3F8"/>
        <w:insideV w:val="single" w:sz="8" w:space="0" w:color="E3F3F8"/>
      </w:tblBorders>
    </w:tblPr>
    <w:tcPr>
      <w:shd w:val="clear" w:color="auto" w:fill="F5FBF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3F3F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7FA"/>
      </w:tcPr>
    </w:tblStylePr>
    <w:tblStylePr w:type="band1Horz">
      <w:tblPr/>
      <w:tcPr>
        <w:shd w:val="clear" w:color="auto" w:fill="ECF7FA"/>
      </w:tcPr>
    </w:tblStylePr>
  </w:style>
  <w:style w:type="table" w:styleId="Donkerelijst-accent6">
    <w:name w:val="Dark List Accent 6"/>
    <w:basedOn w:val="Standaardtabel"/>
    <w:uiPriority w:val="70"/>
    <w:rsid w:val="00E07762"/>
    <w:rPr>
      <w:color w:val="FFFFFF"/>
    </w:rPr>
    <w:tblPr>
      <w:tblStyleRowBandSize w:val="1"/>
      <w:tblStyleColBandSize w:val="1"/>
    </w:tblPr>
    <w:tcPr>
      <w:shd w:val="clear" w:color="auto" w:fill="99999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C4C4C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27272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27272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2727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27272"/>
      </w:tcPr>
    </w:tblStylePr>
  </w:style>
  <w:style w:type="table" w:styleId="Donkerelijst-accent5">
    <w:name w:val="Dark List Accent 5"/>
    <w:basedOn w:val="Standaardtabel"/>
    <w:uiPriority w:val="70"/>
    <w:rsid w:val="00E07762"/>
    <w:rPr>
      <w:color w:val="FFFFFF"/>
    </w:rPr>
    <w:tblPr>
      <w:tblStyleRowBandSize w:val="1"/>
      <w:tblStyleColBandSize w:val="1"/>
    </w:tblPr>
    <w:tcPr>
      <w:shd w:val="clear" w:color="auto" w:fill="ED6A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634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14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14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4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4F00"/>
      </w:tcPr>
    </w:tblStylePr>
  </w:style>
  <w:style w:type="table" w:styleId="Donkerelijst-accent4">
    <w:name w:val="Dark List Accent 4"/>
    <w:basedOn w:val="Standaardtabel"/>
    <w:uiPriority w:val="70"/>
    <w:rsid w:val="00E07762"/>
    <w:rPr>
      <w:color w:val="FFFFFF"/>
    </w:rPr>
    <w:tblPr>
      <w:tblStyleRowBandSize w:val="1"/>
      <w:tblStyleColBandSize w:val="1"/>
    </w:tblPr>
    <w:tcPr>
      <w:shd w:val="clear" w:color="auto" w:fill="44165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10B2E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2104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2104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104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1045"/>
      </w:tcPr>
    </w:tblStylePr>
  </w:style>
  <w:style w:type="table" w:styleId="Donkerelijst-accent3">
    <w:name w:val="Dark List Accent 3"/>
    <w:basedOn w:val="Standaardtabel"/>
    <w:uiPriority w:val="70"/>
    <w:rsid w:val="00E07762"/>
    <w:rPr>
      <w:color w:val="FFFFFF"/>
    </w:rPr>
    <w:tblPr>
      <w:tblStyleRowBandSize w:val="1"/>
      <w:tblStyleColBandSize w:val="1"/>
    </w:tblPr>
    <w:tcPr>
      <w:shd w:val="clear" w:color="auto" w:fill="001A3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C1A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1327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1327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32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327"/>
      </w:tcPr>
    </w:tblStylePr>
  </w:style>
  <w:style w:type="table" w:styleId="Donkerelijst-accent2">
    <w:name w:val="Dark List Accent 2"/>
    <w:basedOn w:val="Standaardtabel"/>
    <w:uiPriority w:val="70"/>
    <w:rsid w:val="00E07762"/>
    <w:rPr>
      <w:color w:val="FFFFFF"/>
    </w:rPr>
    <w:tblPr>
      <w:tblStyleRowBandSize w:val="1"/>
      <w:tblStyleColBandSize w:val="1"/>
    </w:tblPr>
    <w:tcPr>
      <w:shd w:val="clear" w:color="auto" w:fill="91D2F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379AE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8ADE9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8ADE9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ADE9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ADE9"/>
      </w:tcPr>
    </w:tblStylePr>
  </w:style>
  <w:style w:type="table" w:styleId="Donkerelijst-accent1">
    <w:name w:val="Dark List Accent 1"/>
    <w:basedOn w:val="Standaardtabel"/>
    <w:uiPriority w:val="70"/>
    <w:rsid w:val="00E07762"/>
    <w:rPr>
      <w:color w:val="FFFFFF"/>
    </w:rPr>
    <w:tblPr>
      <w:tblStyleRowBandSize w:val="1"/>
      <w:tblStyleColBandSize w:val="1"/>
    </w:tblPr>
    <w:tcPr>
      <w:shd w:val="clear" w:color="auto" w:fill="DBF0F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E9AB9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DC8DE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DC8DE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DC8D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DC8DE"/>
      </w:tcPr>
    </w:tblStylePr>
  </w:style>
  <w:style w:type="paragraph" w:styleId="Bibliografie">
    <w:name w:val="Bibliography"/>
    <w:basedOn w:val="ZsysbasisOpenbaarMinisterie"/>
    <w:next w:val="BasistekstOpenbaarMinisterie"/>
    <w:uiPriority w:val="98"/>
    <w:semiHidden/>
    <w:rsid w:val="00E07762"/>
  </w:style>
  <w:style w:type="paragraph" w:styleId="Citaat">
    <w:name w:val="Quote"/>
    <w:basedOn w:val="ZsysbasisOpenbaarMinisterie"/>
    <w:next w:val="BasistekstOpenbaarMinisterie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link w:val="Citaat"/>
    <w:uiPriority w:val="98"/>
    <w:semiHidden/>
    <w:rsid w:val="005C0748"/>
    <w:rPr>
      <w:rFonts w:ascii="Verdana" w:hAnsi="Verdana" w:cs="Maiandra GD"/>
      <w:i/>
      <w:iCs/>
      <w:color w:val="000000"/>
      <w:sz w:val="18"/>
      <w:szCs w:val="18"/>
    </w:rPr>
  </w:style>
  <w:style w:type="paragraph" w:styleId="Duidelijkcitaat">
    <w:name w:val="Intense Quote"/>
    <w:basedOn w:val="ZsysbasisOpenbaarMinisterie"/>
    <w:next w:val="BasistekstOpenbaarMinisterie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link w:val="Duidelijkcitaat"/>
    <w:uiPriority w:val="98"/>
    <w:semiHidden/>
    <w:rsid w:val="005C0748"/>
    <w:rPr>
      <w:rFonts w:ascii="Verdana" w:hAnsi="Verdana" w:cs="Maiandra GD"/>
      <w:b/>
      <w:bCs/>
      <w:i/>
      <w:iCs/>
      <w:color w:val="000000"/>
      <w:sz w:val="18"/>
      <w:szCs w:val="18"/>
    </w:rPr>
  </w:style>
  <w:style w:type="character" w:styleId="Eindnootmarkering">
    <w:name w:val="endnote reference"/>
    <w:aliases w:val="Eindnootmarkering Openbaar Ministerie"/>
    <w:uiPriority w:val="4"/>
    <w:semiHidden/>
    <w:rsid w:val="00E07762"/>
    <w:rPr>
      <w:vertAlign w:val="superscript"/>
    </w:rPr>
  </w:style>
  <w:style w:type="paragraph" w:styleId="Geenafstand">
    <w:name w:val="No Spacing"/>
    <w:basedOn w:val="ZsysbasisOpenbaarMinisterie"/>
    <w:next w:val="BasistekstOpenbaarMinisterie"/>
    <w:uiPriority w:val="1"/>
    <w:qFormat/>
    <w:rsid w:val="00D27D0E"/>
  </w:style>
  <w:style w:type="character" w:styleId="HTMLCode">
    <w:name w:val="HTML Cod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uiPriority w:val="98"/>
    <w:semiHidden/>
    <w:rsid w:val="00E07762"/>
    <w:rPr>
      <w:i/>
      <w:iCs/>
    </w:rPr>
  </w:style>
  <w:style w:type="character" w:styleId="HTMLVariable">
    <w:name w:val="HTML Variabl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uiPriority w:val="98"/>
    <w:semiHidden/>
    <w:rsid w:val="00E07762"/>
    <w:rPr>
      <w:i/>
      <w:iCs/>
    </w:rPr>
  </w:style>
  <w:style w:type="character" w:styleId="HTML-schrijfmachine">
    <w:name w:val="HTML Typewriter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OpenbaarMinisterie"/>
    <w:next w:val="BasistekstOpenbaarMinisterie"/>
    <w:uiPriority w:val="98"/>
    <w:semiHidden/>
    <w:rsid w:val="00FC3FA5"/>
    <w:pPr>
      <w:keepLines/>
      <w:spacing w:before="480"/>
    </w:pPr>
    <w:rPr>
      <w:rFonts w:eastAsia="SimSun" w:cs="Times New Roman"/>
      <w:sz w:val="28"/>
      <w:szCs w:val="28"/>
    </w:rPr>
  </w:style>
  <w:style w:type="paragraph" w:styleId="Lijstalinea">
    <w:name w:val="List Paragraph"/>
    <w:basedOn w:val="ZsysbasisOpenbaarMinisterie"/>
    <w:next w:val="BasistekstOpenbaarMinisterie"/>
    <w:uiPriority w:val="34"/>
    <w:qFormat/>
    <w:rsid w:val="00876566"/>
    <w:pPr>
      <w:numPr>
        <w:numId w:val="27"/>
      </w:numPr>
    </w:pPr>
  </w:style>
  <w:style w:type="character" w:styleId="Nadruk">
    <w:name w:val="Emphasis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9"/>
    <w:semiHidden/>
    <w:rsid w:val="00E07762"/>
  </w:style>
  <w:style w:type="numbering" w:customStyle="1" w:styleId="KopnummeringOpenbaarMinisterie">
    <w:name w:val="Kopnummering Openbaar Ministerie"/>
    <w:uiPriority w:val="4"/>
    <w:semiHidden/>
    <w:rsid w:val="007832CA"/>
    <w:pPr>
      <w:numPr>
        <w:numId w:val="7"/>
      </w:numPr>
    </w:pPr>
  </w:style>
  <w:style w:type="paragraph" w:customStyle="1" w:styleId="ZsyseenpuntOpenbaarMinisterie">
    <w:name w:val="Zsyseenpunt Openbaar Ministerie"/>
    <w:basedOn w:val="ZsysbasisOpenbaarMinisterie"/>
    <w:link w:val="ZsyseenpuntOpenbaarMinisterieChar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OpenbaarMinisterie">
    <w:name w:val="Zsysbasisdocumentgegevens Openbaar Ministerie"/>
    <w:basedOn w:val="ZsysbasisOpenbaarMinisterie"/>
    <w:next w:val="BasistekstOpenbaarMinisterie"/>
    <w:link w:val="ZsysbasisdocumentgegevensOpenbaarMinisterieChar"/>
    <w:uiPriority w:val="4"/>
    <w:semiHidden/>
    <w:rsid w:val="0020548B"/>
    <w:rPr>
      <w:noProof/>
    </w:rPr>
  </w:style>
  <w:style w:type="paragraph" w:customStyle="1" w:styleId="DocumentgegevenskopjeOpenbaarMinisterie">
    <w:name w:val="Documentgegevens kopje Openbaar Ministerie"/>
    <w:basedOn w:val="ZsysbasisdocumentgegevensOpenbaarMinisterie"/>
    <w:link w:val="DocumentgegevenskopjeOpenbaarMinisterieChar"/>
    <w:uiPriority w:val="4"/>
    <w:rsid w:val="002E7190"/>
    <w:pPr>
      <w:spacing w:line="280" w:lineRule="exact"/>
      <w:jc w:val="right"/>
    </w:pPr>
    <w:rPr>
      <w:rFonts w:ascii="Arial Narrow" w:hAnsi="Arial Narrow"/>
      <w:sz w:val="17"/>
    </w:rPr>
  </w:style>
  <w:style w:type="paragraph" w:customStyle="1" w:styleId="DocumentgegevensOpenbaarMinisterie">
    <w:name w:val="Documentgegevens Openbaar Ministerie"/>
    <w:basedOn w:val="ZsysbasisdocumentgegevensOpenbaarMinisterie"/>
    <w:uiPriority w:val="4"/>
    <w:rsid w:val="004C5F18"/>
    <w:pPr>
      <w:spacing w:line="280" w:lineRule="exact"/>
    </w:pPr>
  </w:style>
  <w:style w:type="paragraph" w:customStyle="1" w:styleId="DocumentgegevensdatumOpenbaarMinisterie">
    <w:name w:val="Documentgegevens datum Openbaar Ministerie"/>
    <w:basedOn w:val="ZsysbasisdocumentgegevensOpenbaarMinisterie"/>
    <w:link w:val="DocumentgegevensdatumOpenbaarMinisterieChar"/>
    <w:uiPriority w:val="4"/>
    <w:rsid w:val="00360068"/>
    <w:pPr>
      <w:spacing w:line="280" w:lineRule="exact"/>
    </w:pPr>
  </w:style>
  <w:style w:type="paragraph" w:customStyle="1" w:styleId="DocumentgegevensonderwerpOpenbaarMinisterie">
    <w:name w:val="Documentgegevens onderwerp Openbaar Ministerie"/>
    <w:basedOn w:val="ZsysbasisdocumentgegevensOpenbaarMinisterie"/>
    <w:uiPriority w:val="4"/>
    <w:rsid w:val="00C87372"/>
    <w:rPr>
      <w:noProof w:val="0"/>
    </w:rPr>
  </w:style>
  <w:style w:type="paragraph" w:customStyle="1" w:styleId="DocumentgegevensversienummerOpenbaarMinisterie">
    <w:name w:val="Documentgegevens versienummer Openbaar Ministerie"/>
    <w:basedOn w:val="ZsysbasisdocumentgegevensOpenbaarMinisterie"/>
    <w:uiPriority w:val="4"/>
    <w:semiHidden/>
    <w:rsid w:val="00C741B5"/>
    <w:pPr>
      <w:spacing w:line="280" w:lineRule="exact"/>
    </w:pPr>
  </w:style>
  <w:style w:type="paragraph" w:customStyle="1" w:styleId="PaginanummerOpenbaarMinisterie">
    <w:name w:val="Paginanummer Openbaar Ministerie"/>
    <w:basedOn w:val="ZsysbasisdocumentgegevensOpenbaarMinisterie"/>
    <w:uiPriority w:val="4"/>
    <w:semiHidden/>
    <w:rsid w:val="007A7650"/>
    <w:pPr>
      <w:spacing w:line="280" w:lineRule="exact"/>
    </w:pPr>
    <w:rPr>
      <w:b/>
      <w:color w:val="001935"/>
      <w:sz w:val="15"/>
    </w:rPr>
  </w:style>
  <w:style w:type="paragraph" w:customStyle="1" w:styleId="AfzendergegevensOpenbaarMinisterie">
    <w:name w:val="Afzendergegevens Openbaar Ministerie"/>
    <w:basedOn w:val="ZsysbasisdocumentgegevensOpenbaarMinisterie"/>
    <w:link w:val="AfzendergegevensOpenbaarMinisterieChar"/>
    <w:uiPriority w:val="4"/>
    <w:semiHidden/>
    <w:rsid w:val="00A34476"/>
    <w:rPr>
      <w:rFonts w:ascii="Arial Narrow" w:hAnsi="Arial Narrow"/>
      <w:sz w:val="17"/>
    </w:rPr>
  </w:style>
  <w:style w:type="paragraph" w:customStyle="1" w:styleId="AfzendergegevenskopjeOpenbaarMinisterie">
    <w:name w:val="Afzendergegevens kopje Openbaar Ministerie"/>
    <w:basedOn w:val="ZsysbasisdocumentgegevensOpenbaarMinisterie"/>
    <w:uiPriority w:val="4"/>
    <w:semiHidden/>
    <w:rsid w:val="00C9444F"/>
    <w:rPr>
      <w:rFonts w:ascii="Arial Narrow" w:hAnsi="Arial Narrow"/>
      <w:b/>
      <w:sz w:val="17"/>
    </w:rPr>
  </w:style>
  <w:style w:type="numbering" w:customStyle="1" w:styleId="OpsommingtekenOpenbaarMinisterie">
    <w:name w:val="Opsomming teken Openbaar Ministerie"/>
    <w:uiPriority w:val="99"/>
    <w:semiHidden/>
    <w:rsid w:val="004A11DD"/>
    <w:pPr>
      <w:numPr>
        <w:numId w:val="24"/>
      </w:numPr>
    </w:pPr>
  </w:style>
  <w:style w:type="paragraph" w:customStyle="1" w:styleId="AlineavoorafbeeldingOpenbaarMinisterie">
    <w:name w:val="Alinea voor afbeelding Openbaar Ministerie"/>
    <w:basedOn w:val="ZsysbasisOpenbaarMinisterie"/>
    <w:next w:val="BasistekstOpenbaarMinisterie"/>
    <w:uiPriority w:val="4"/>
    <w:semiHidden/>
    <w:rsid w:val="00BB239A"/>
  </w:style>
  <w:style w:type="paragraph" w:customStyle="1" w:styleId="TitelOpenbaarMinisterie">
    <w:name w:val="Titel Openbaar Ministerie"/>
    <w:basedOn w:val="ZsysbasisOpenbaarMinisterie"/>
    <w:next w:val="BasistekstOpenbaarMinisterie"/>
    <w:link w:val="TitelOpenbaarMinisterieChar"/>
    <w:uiPriority w:val="4"/>
    <w:semiHidden/>
    <w:rsid w:val="00B96FD2"/>
    <w:pPr>
      <w:keepLines/>
      <w:spacing w:line="1200" w:lineRule="exact"/>
    </w:pPr>
    <w:rPr>
      <w:color w:val="FFFFFF"/>
      <w:sz w:val="120"/>
    </w:rPr>
  </w:style>
  <w:style w:type="paragraph" w:customStyle="1" w:styleId="SubtitelOpenbaarMinisterie">
    <w:name w:val="Subtitel Openbaar Ministerie"/>
    <w:basedOn w:val="ZsysbasisOpenbaarMinisterie"/>
    <w:uiPriority w:val="1"/>
    <w:rsid w:val="00857ED5"/>
    <w:pPr>
      <w:keepLines/>
      <w:spacing w:line="568" w:lineRule="atLeast"/>
    </w:pPr>
    <w:rPr>
      <w:color w:val="FFFFFF"/>
      <w:sz w:val="36"/>
    </w:rPr>
  </w:style>
  <w:style w:type="numbering" w:customStyle="1" w:styleId="BijlagenummeringOpenbaarMinisterie">
    <w:name w:val="Bijlagenummering Openbaar Ministerie"/>
    <w:uiPriority w:val="4"/>
    <w:semiHidden/>
    <w:rsid w:val="009E7E85"/>
    <w:pPr>
      <w:numPr>
        <w:numId w:val="8"/>
      </w:numPr>
    </w:pPr>
  </w:style>
  <w:style w:type="paragraph" w:customStyle="1" w:styleId="Bijlagekop1OpenbaarMinisterie">
    <w:name w:val="Bijlage kop 1 Openbaar Ministerie"/>
    <w:basedOn w:val="ZsysbasisOpenbaarMinisterie"/>
    <w:next w:val="BasistekstOpenbaarMinisterie"/>
    <w:uiPriority w:val="4"/>
    <w:semiHidden/>
    <w:rsid w:val="00EE10A9"/>
    <w:pPr>
      <w:keepNext/>
      <w:keepLines/>
      <w:numPr>
        <w:numId w:val="21"/>
      </w:numPr>
      <w:tabs>
        <w:tab w:val="left" w:pos="709"/>
      </w:tabs>
      <w:spacing w:before="740" w:after="520" w:line="426" w:lineRule="exact"/>
      <w:outlineLvl w:val="0"/>
    </w:pPr>
    <w:rPr>
      <w:bCs/>
      <w:color w:val="001935"/>
      <w:sz w:val="36"/>
      <w:szCs w:val="32"/>
    </w:rPr>
  </w:style>
  <w:style w:type="paragraph" w:customStyle="1" w:styleId="Bijlagekop2OpenbaarMinisterie">
    <w:name w:val="Bijlage kop 2 Openbaar Ministerie"/>
    <w:basedOn w:val="ZsysbasisOpenbaarMinisterie"/>
    <w:next w:val="BasistekstOpenbaarMinisterie"/>
    <w:uiPriority w:val="4"/>
    <w:semiHidden/>
    <w:rsid w:val="009E7E85"/>
    <w:pPr>
      <w:keepNext/>
      <w:keepLines/>
      <w:numPr>
        <w:ilvl w:val="1"/>
        <w:numId w:val="21"/>
      </w:numPr>
      <w:spacing w:before="560" w:after="280"/>
      <w:outlineLvl w:val="1"/>
    </w:pPr>
    <w:rPr>
      <w:bCs/>
      <w:iCs/>
      <w:color w:val="001935"/>
      <w:sz w:val="22"/>
      <w:szCs w:val="28"/>
    </w:rPr>
  </w:style>
  <w:style w:type="paragraph" w:styleId="Onderwerpvanopmerking">
    <w:name w:val="annotation subject"/>
    <w:basedOn w:val="ZsysbasisOpenbaarMinisterie"/>
    <w:next w:val="BasistekstOpenbaarMinisterie"/>
    <w:link w:val="OnderwerpvanopmerkingChar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link w:val="Onderwerpvanopmerking"/>
    <w:uiPriority w:val="98"/>
    <w:semiHidden/>
    <w:rsid w:val="005C0748"/>
    <w:rPr>
      <w:rFonts w:ascii="Verdana" w:hAnsi="Verdana" w:cs="Maiandra GD"/>
      <w:b/>
      <w:bCs/>
      <w:color w:val="000000"/>
      <w:sz w:val="18"/>
    </w:rPr>
  </w:style>
  <w:style w:type="character" w:customStyle="1" w:styleId="Plattetekst2Char">
    <w:name w:val="Platte tekst 2 Char"/>
    <w:link w:val="Plattetekst2"/>
    <w:uiPriority w:val="98"/>
    <w:semiHidden/>
    <w:rsid w:val="005C0748"/>
    <w:rPr>
      <w:rFonts w:ascii="Verdana" w:hAnsi="Verdana" w:cs="Maiandra GD"/>
      <w:color w:val="000000"/>
      <w:sz w:val="18"/>
      <w:szCs w:val="18"/>
    </w:rPr>
  </w:style>
  <w:style w:type="character" w:customStyle="1" w:styleId="PlattetekstChar">
    <w:name w:val="Platte tekst Char"/>
    <w:link w:val="Plattetekst"/>
    <w:semiHidden/>
    <w:rsid w:val="005C0748"/>
    <w:rPr>
      <w:rFonts w:ascii="Verdana" w:hAnsi="Verdana" w:cs="Maiandra GD"/>
      <w:color w:val="000000"/>
      <w:sz w:val="18"/>
      <w:szCs w:val="18"/>
    </w:rPr>
  </w:style>
  <w:style w:type="character" w:customStyle="1" w:styleId="Platteteksteersteinspringing2Char">
    <w:name w:val="Platte tekst eerste inspringing 2 Char"/>
    <w:link w:val="Platteteksteersteinspringing2"/>
    <w:uiPriority w:val="98"/>
    <w:semiHidden/>
    <w:rsid w:val="005C0748"/>
    <w:rPr>
      <w:rFonts w:ascii="Verdana" w:hAnsi="Verdana" w:cs="Maiandra GD"/>
      <w:color w:val="000000"/>
      <w:sz w:val="18"/>
      <w:szCs w:val="18"/>
    </w:rPr>
  </w:style>
  <w:style w:type="paragraph" w:styleId="Plattetekstinspringen2">
    <w:name w:val="Body Text Indent 2"/>
    <w:basedOn w:val="ZsysbasisOpenbaarMinisterie"/>
    <w:next w:val="BasistekstOpenbaarMinisterie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link w:val="Plattetekstinspringen2"/>
    <w:uiPriority w:val="98"/>
    <w:semiHidden/>
    <w:rsid w:val="005C0748"/>
    <w:rPr>
      <w:rFonts w:ascii="Verdana" w:hAnsi="Verdana" w:cs="Maiandra GD"/>
      <w:color w:val="000000"/>
      <w:sz w:val="18"/>
      <w:szCs w:val="18"/>
    </w:rPr>
  </w:style>
  <w:style w:type="paragraph" w:styleId="Plattetekstinspringen3">
    <w:name w:val="Body Text Indent 3"/>
    <w:basedOn w:val="ZsysbasisOpenbaarMinisterie"/>
    <w:next w:val="BasistekstOpenbaarMinisterie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link w:val="Plattetekstinspringen3"/>
    <w:uiPriority w:val="98"/>
    <w:semiHidden/>
    <w:rsid w:val="005C0748"/>
    <w:rPr>
      <w:rFonts w:ascii="Verdana" w:hAnsi="Verdana" w:cs="Maiandra GD"/>
      <w:color w:val="000000"/>
      <w:sz w:val="18"/>
      <w:szCs w:val="16"/>
    </w:rPr>
  </w:style>
  <w:style w:type="paragraph" w:styleId="Lijstmetafbeeldingen">
    <w:name w:val="table of figures"/>
    <w:basedOn w:val="Standaard"/>
    <w:next w:val="Standaard"/>
    <w:uiPriority w:val="98"/>
    <w:semiHidden/>
    <w:rsid w:val="00DD2A9E"/>
  </w:style>
  <w:style w:type="table" w:customStyle="1" w:styleId="TabelzonderopmaakOpenbaarMinisterie">
    <w:name w:val="Tabel zonder opmaak Openbaar Ministerie"/>
    <w:basedOn w:val="Standaardtabel"/>
    <w:uiPriority w:val="99"/>
    <w:qFormat/>
    <w:rsid w:val="00D16E87"/>
    <w:tblPr>
      <w:tblCellMar>
        <w:left w:w="0" w:type="dxa"/>
        <w:right w:w="0" w:type="dxa"/>
      </w:tblCellMar>
    </w:tblPr>
  </w:style>
  <w:style w:type="paragraph" w:customStyle="1" w:styleId="ZsysbasistocOpenbaarMinisterie">
    <w:name w:val="Zsysbasistoc Openbaar Ministerie"/>
    <w:basedOn w:val="ZsysbasisOpenbaarMinisterie"/>
    <w:next w:val="BasistekstOpenbaarMinisterie"/>
    <w:uiPriority w:val="4"/>
    <w:semiHidden/>
    <w:rsid w:val="007832CA"/>
    <w:pPr>
      <w:tabs>
        <w:tab w:val="right" w:pos="7484"/>
      </w:tabs>
      <w:ind w:right="567" w:hanging="992"/>
    </w:pPr>
    <w:rPr>
      <w:sz w:val="16"/>
    </w:rPr>
  </w:style>
  <w:style w:type="numbering" w:customStyle="1" w:styleId="AgendapuntlijstOpenbaarMinisterie">
    <w:name w:val="Agendapunt (lijst) Openbaar Ministerie"/>
    <w:uiPriority w:val="4"/>
    <w:semiHidden/>
    <w:rsid w:val="001C6232"/>
    <w:pPr>
      <w:numPr>
        <w:numId w:val="19"/>
      </w:numPr>
    </w:pPr>
  </w:style>
  <w:style w:type="paragraph" w:customStyle="1" w:styleId="AgendapuntOpenbaarMinisterie">
    <w:name w:val="Agendapunt Openbaar Ministerie"/>
    <w:basedOn w:val="ZsysbasisOpenbaarMinisterie"/>
    <w:uiPriority w:val="4"/>
    <w:semiHidden/>
    <w:rsid w:val="001C6232"/>
    <w:pPr>
      <w:numPr>
        <w:numId w:val="20"/>
      </w:numPr>
    </w:pPr>
  </w:style>
  <w:style w:type="paragraph" w:customStyle="1" w:styleId="ZsysbasistabeltekstOpenbaarMinisterie">
    <w:name w:val="Zsysbasistabeltekst Openbaar Ministerie"/>
    <w:basedOn w:val="ZsysbasisOpenbaarMinisterie"/>
    <w:next w:val="TabeltekstOpenbaarMinisterie"/>
    <w:uiPriority w:val="4"/>
    <w:semiHidden/>
    <w:rsid w:val="00A773CC"/>
    <w:rPr>
      <w:sz w:val="16"/>
    </w:rPr>
  </w:style>
  <w:style w:type="paragraph" w:customStyle="1" w:styleId="TabeltekstOpenbaarMinisterie">
    <w:name w:val="Tabeltekst Openbaar Ministerie"/>
    <w:basedOn w:val="ZsysbasistabeltekstOpenbaarMinisterie"/>
    <w:uiPriority w:val="11"/>
    <w:rsid w:val="00312D26"/>
  </w:style>
  <w:style w:type="paragraph" w:customStyle="1" w:styleId="TabelkopjeOpenbaarMinisterie">
    <w:name w:val="Tabelkopje Openbaar Ministerie"/>
    <w:basedOn w:val="ZsysbasistabeltekstOpenbaarMinisterie"/>
    <w:next w:val="TabeltekstOpenbaarMinisterie"/>
    <w:uiPriority w:val="10"/>
    <w:rsid w:val="00A773CC"/>
    <w:rPr>
      <w:b/>
      <w:color w:val="001935"/>
    </w:rPr>
  </w:style>
  <w:style w:type="paragraph" w:customStyle="1" w:styleId="DocumentnaamOpenbaarMinisterie">
    <w:name w:val="Documentnaam Openbaar Ministerie"/>
    <w:basedOn w:val="ZsysbasisOpenbaarMinisterie"/>
    <w:next w:val="BasistekstOpenbaarMinisterie"/>
    <w:uiPriority w:val="4"/>
    <w:rsid w:val="00C34E4D"/>
    <w:rPr>
      <w:b/>
      <w:sz w:val="20"/>
    </w:rPr>
  </w:style>
  <w:style w:type="paragraph" w:customStyle="1" w:styleId="RetouradresOpenbaarMinisterie">
    <w:name w:val="Retouradres Openbaar Ministerie"/>
    <w:basedOn w:val="ZsysbasisdocumentgegevensOpenbaarMinisterie"/>
    <w:uiPriority w:val="4"/>
    <w:semiHidden/>
    <w:rsid w:val="002E7190"/>
    <w:rPr>
      <w:rFonts w:ascii="Arial Narrow" w:hAnsi="Arial Narrow"/>
      <w:sz w:val="17"/>
    </w:rPr>
  </w:style>
  <w:style w:type="paragraph" w:customStyle="1" w:styleId="TussenkopjeOpenbaarMinisterie">
    <w:name w:val="Tussenkopje Openbaar Ministerie"/>
    <w:basedOn w:val="ZsysbasisOpenbaarMinisterie"/>
    <w:next w:val="BasistekstOpenbaarMinisterie"/>
    <w:uiPriority w:val="8"/>
    <w:rsid w:val="00374C85"/>
    <w:pPr>
      <w:keepNext/>
      <w:keepLines/>
      <w:spacing w:before="560"/>
    </w:pPr>
    <w:rPr>
      <w:i/>
      <w:color w:val="001935"/>
    </w:rPr>
  </w:style>
  <w:style w:type="paragraph" w:customStyle="1" w:styleId="DocumentgegevensOnsKenmerkOpenbaarMinisterie">
    <w:name w:val="Documentgegevens Ons Kenmerk Openbaar Ministerie"/>
    <w:basedOn w:val="ZsysbasisdocumentgegevensOpenbaarMinisterie"/>
    <w:next w:val="DocumentgegevensOpenbaarMinisterie"/>
    <w:link w:val="DocumentgegevensOnsKenmerkOpenbaarMinisterieChar"/>
    <w:uiPriority w:val="4"/>
    <w:semiHidden/>
    <w:rsid w:val="00360068"/>
    <w:pPr>
      <w:spacing w:line="280" w:lineRule="exact"/>
    </w:pPr>
  </w:style>
  <w:style w:type="character" w:customStyle="1" w:styleId="ZsysbasisdocumentgegevensOpenbaarMinisterieChar">
    <w:name w:val="Zsysbasisdocumentgegevens Openbaar Ministerie Char"/>
    <w:link w:val="ZsysbasisdocumentgegevensOpenbaarMinisterie"/>
    <w:uiPriority w:val="4"/>
    <w:semiHidden/>
    <w:rsid w:val="005C0748"/>
    <w:rPr>
      <w:rFonts w:ascii="Verdana" w:hAnsi="Verdana" w:cs="Maiandra GD"/>
      <w:noProof/>
      <w:color w:val="000000"/>
      <w:sz w:val="18"/>
      <w:szCs w:val="18"/>
    </w:rPr>
  </w:style>
  <w:style w:type="character" w:customStyle="1" w:styleId="DocumentgegevensdatumOpenbaarMinisterieChar">
    <w:name w:val="Documentgegevens datum Openbaar Ministerie Char"/>
    <w:link w:val="DocumentgegevensdatumOpenbaarMinisterie"/>
    <w:uiPriority w:val="4"/>
    <w:semiHidden/>
    <w:rsid w:val="005C0748"/>
    <w:rPr>
      <w:rFonts w:ascii="Verdana" w:hAnsi="Verdana" w:cs="Maiandra GD"/>
      <w:noProof/>
      <w:color w:val="000000"/>
      <w:sz w:val="18"/>
      <w:szCs w:val="18"/>
    </w:rPr>
  </w:style>
  <w:style w:type="character" w:customStyle="1" w:styleId="DocumentgegevensOnsKenmerkOpenbaarMinisterieChar">
    <w:name w:val="Documentgegevens Ons Kenmerk Openbaar Ministerie Char"/>
    <w:link w:val="DocumentgegevensOnsKenmerkOpenbaarMinisterie"/>
    <w:uiPriority w:val="4"/>
    <w:semiHidden/>
    <w:rsid w:val="005C0748"/>
    <w:rPr>
      <w:rFonts w:ascii="Verdana" w:hAnsi="Verdana" w:cs="Maiandra GD"/>
      <w:noProof/>
      <w:color w:val="000000"/>
      <w:sz w:val="18"/>
      <w:szCs w:val="18"/>
    </w:rPr>
  </w:style>
  <w:style w:type="paragraph" w:customStyle="1" w:styleId="DocumentgegevenskopjeOnsKenmerkOpenbaarMinisterie">
    <w:name w:val="Documentgegevens kopje Ons Kenmerk Openbaar Ministerie"/>
    <w:basedOn w:val="ZsysbasisdocumentgegevensOpenbaarMinisterie"/>
    <w:next w:val="DocumentgegevenskopjeOpenbaarMinisterie"/>
    <w:link w:val="DocumentgegevenskopjeOnsKenmerkOpenbaarMinisterieChar"/>
    <w:uiPriority w:val="4"/>
    <w:semiHidden/>
    <w:rsid w:val="00360068"/>
    <w:pPr>
      <w:spacing w:line="280" w:lineRule="exact"/>
      <w:jc w:val="right"/>
    </w:pPr>
    <w:rPr>
      <w:rFonts w:ascii="Arial Narrow" w:hAnsi="Arial Narrow"/>
      <w:sz w:val="17"/>
    </w:rPr>
  </w:style>
  <w:style w:type="character" w:customStyle="1" w:styleId="DocumentgegevenskopjeOpenbaarMinisterieChar">
    <w:name w:val="Documentgegevens kopje Openbaar Ministerie Char"/>
    <w:link w:val="DocumentgegevenskopjeOpenbaarMinisterie"/>
    <w:uiPriority w:val="4"/>
    <w:rsid w:val="005C0748"/>
    <w:rPr>
      <w:rFonts w:ascii="Arial Narrow" w:hAnsi="Arial Narrow" w:cs="Maiandra GD"/>
      <w:noProof/>
      <w:color w:val="000000"/>
      <w:sz w:val="17"/>
      <w:szCs w:val="18"/>
    </w:rPr>
  </w:style>
  <w:style w:type="character" w:customStyle="1" w:styleId="DocumentgegevenskopjeOnsKenmerkOpenbaarMinisterieChar">
    <w:name w:val="Documentgegevens kopje Ons Kenmerk Openbaar Ministerie Char"/>
    <w:link w:val="DocumentgegevenskopjeOnsKenmerkOpenbaarMinisterie"/>
    <w:uiPriority w:val="4"/>
    <w:semiHidden/>
    <w:rsid w:val="005C0748"/>
    <w:rPr>
      <w:rFonts w:ascii="Arial Narrow" w:hAnsi="Arial Narrow" w:cs="Maiandra GD"/>
      <w:noProof/>
      <w:color w:val="000000"/>
      <w:sz w:val="17"/>
      <w:szCs w:val="18"/>
    </w:rPr>
  </w:style>
  <w:style w:type="character" w:customStyle="1" w:styleId="Hashtag1">
    <w:name w:val="Hashtag1"/>
    <w:uiPriority w:val="98"/>
    <w:semiHidden/>
    <w:rsid w:val="00A322F3"/>
    <w:rPr>
      <w:color w:val="2B579A"/>
      <w:shd w:val="clear" w:color="auto" w:fill="E6E6E6"/>
    </w:rPr>
  </w:style>
  <w:style w:type="character" w:customStyle="1" w:styleId="Slimmehyperlink1">
    <w:name w:val="Slimme hyperlink1"/>
    <w:uiPriority w:val="98"/>
    <w:semiHidden/>
    <w:rsid w:val="00A322F3"/>
    <w:rPr>
      <w:u w:val="dotted"/>
    </w:rPr>
  </w:style>
  <w:style w:type="character" w:customStyle="1" w:styleId="Vermelding1">
    <w:name w:val="Vermelding1"/>
    <w:uiPriority w:val="98"/>
    <w:semiHidden/>
    <w:rsid w:val="00A322F3"/>
    <w:rPr>
      <w:color w:val="2B579A"/>
      <w:shd w:val="clear" w:color="auto" w:fill="E6E6E6"/>
    </w:rPr>
  </w:style>
  <w:style w:type="character" w:customStyle="1" w:styleId="AfzendergegevensOpenbaarMinisterieChar">
    <w:name w:val="Afzendergegevens Openbaar Ministerie Char"/>
    <w:link w:val="AfzendergegevensOpenbaarMinisterie"/>
    <w:uiPriority w:val="4"/>
    <w:semiHidden/>
    <w:rsid w:val="005C0748"/>
    <w:rPr>
      <w:rFonts w:ascii="Arial Narrow" w:hAnsi="Arial Narrow" w:cs="Maiandra GD"/>
      <w:noProof/>
      <w:color w:val="000000"/>
      <w:sz w:val="17"/>
      <w:szCs w:val="18"/>
    </w:rPr>
  </w:style>
  <w:style w:type="paragraph" w:customStyle="1" w:styleId="ZsyAlineaTussenTabellenOpenbaarMinisterie">
    <w:name w:val="ZsyAlineaTussenTabellen Openbaar Ministerie"/>
    <w:basedOn w:val="ZsysbasisOpenbaarMinisterie"/>
    <w:next w:val="ZsyseenpuntOpenbaarMinisterie"/>
    <w:link w:val="ZsyAlineaTussenTabellenOpenbaarMinisterieChar"/>
    <w:uiPriority w:val="4"/>
    <w:semiHidden/>
    <w:rsid w:val="00390E94"/>
    <w:pPr>
      <w:spacing w:line="200" w:lineRule="exact"/>
    </w:pPr>
    <w:rPr>
      <w:sz w:val="20"/>
    </w:rPr>
  </w:style>
  <w:style w:type="character" w:customStyle="1" w:styleId="ZsyseenpuntOpenbaarMinisterieChar">
    <w:name w:val="Zsyseenpunt Openbaar Ministerie Char"/>
    <w:link w:val="ZsyseenpuntOpenbaarMinisterie"/>
    <w:uiPriority w:val="4"/>
    <w:semiHidden/>
    <w:rsid w:val="005C0748"/>
    <w:rPr>
      <w:rFonts w:ascii="Verdana" w:hAnsi="Verdana" w:cs="Maiandra GD"/>
      <w:color w:val="000000"/>
      <w:sz w:val="2"/>
      <w:szCs w:val="18"/>
    </w:rPr>
  </w:style>
  <w:style w:type="character" w:customStyle="1" w:styleId="ZsyAlineaTussenTabellenOpenbaarMinisterieChar">
    <w:name w:val="ZsyAlineaTussenTabellen Openbaar Ministerie Char"/>
    <w:link w:val="ZsyAlineaTussenTabellenOpenbaarMinisterie"/>
    <w:uiPriority w:val="4"/>
    <w:semiHidden/>
    <w:rsid w:val="005C0748"/>
    <w:rPr>
      <w:rFonts w:ascii="Verdana" w:hAnsi="Verdana" w:cs="Maiandra GD"/>
      <w:color w:val="000000"/>
      <w:sz w:val="2"/>
      <w:szCs w:val="18"/>
    </w:rPr>
  </w:style>
  <w:style w:type="paragraph" w:customStyle="1" w:styleId="Titelreferentieveldpag2OpenbaarMinisterie">
    <w:name w:val="Titel referentieveld pag 2 Openbaar Ministerie"/>
    <w:basedOn w:val="ZsysbasisOpenbaarMinisterie"/>
    <w:next w:val="BasistekstOpenbaarMinisterie"/>
    <w:link w:val="Titelreferentieveldpag2OpenbaarMinisterieChar"/>
    <w:uiPriority w:val="4"/>
    <w:semiHidden/>
    <w:rsid w:val="00C741B5"/>
    <w:pPr>
      <w:keepLines/>
      <w:spacing w:line="440" w:lineRule="exact"/>
    </w:pPr>
    <w:rPr>
      <w:color w:val="001935"/>
      <w:sz w:val="36"/>
    </w:rPr>
  </w:style>
  <w:style w:type="character" w:customStyle="1" w:styleId="TitelOpenbaarMinisterieChar">
    <w:name w:val="Titel Openbaar Ministerie Char"/>
    <w:link w:val="TitelOpenbaarMinisterie"/>
    <w:uiPriority w:val="4"/>
    <w:semiHidden/>
    <w:rsid w:val="005C0748"/>
    <w:rPr>
      <w:rFonts w:ascii="Verdana" w:hAnsi="Verdana" w:cs="Maiandra GD"/>
      <w:color w:val="FFFFFF"/>
      <w:sz w:val="120"/>
      <w:szCs w:val="18"/>
    </w:rPr>
  </w:style>
  <w:style w:type="character" w:customStyle="1" w:styleId="Titelreferentieveldpag2OpenbaarMinisterieChar">
    <w:name w:val="Titel referentieveld pag 2 Openbaar Ministerie Char"/>
    <w:link w:val="Titelreferentieveldpag2OpenbaarMinisterie"/>
    <w:uiPriority w:val="4"/>
    <w:semiHidden/>
    <w:rsid w:val="005C0748"/>
    <w:rPr>
      <w:rFonts w:ascii="Verdana" w:hAnsi="Verdana" w:cs="Maiandra GD"/>
      <w:color w:val="001935"/>
      <w:sz w:val="36"/>
      <w:szCs w:val="18"/>
    </w:rPr>
  </w:style>
  <w:style w:type="paragraph" w:customStyle="1" w:styleId="InleidingOpenbaarMinisterie">
    <w:name w:val="Inleiding Openbaar Ministerie"/>
    <w:basedOn w:val="ZsysbasisOpenbaarMinisterie"/>
    <w:next w:val="BasistekstOpenbaarMinisterie"/>
    <w:link w:val="InleidingOpenbaarMinisterieChar"/>
    <w:uiPriority w:val="3"/>
    <w:rsid w:val="00DA749F"/>
    <w:rPr>
      <w:b/>
    </w:rPr>
  </w:style>
  <w:style w:type="character" w:customStyle="1" w:styleId="BasistekstOpenbaarMinisterieChar">
    <w:name w:val="Basistekst Openbaar Ministerie Char"/>
    <w:link w:val="BasistekstOpenbaarMinisterie"/>
    <w:uiPriority w:val="5"/>
    <w:rsid w:val="0003224F"/>
    <w:rPr>
      <w:rFonts w:ascii="Verdana" w:hAnsi="Verdana" w:cs="Maiandra GD"/>
      <w:color w:val="000000"/>
      <w:sz w:val="18"/>
      <w:szCs w:val="18"/>
    </w:rPr>
  </w:style>
  <w:style w:type="character" w:customStyle="1" w:styleId="InleidingOpenbaarMinisterieChar">
    <w:name w:val="Inleiding Openbaar Ministerie Char"/>
    <w:link w:val="InleidingOpenbaarMinisterie"/>
    <w:uiPriority w:val="3"/>
    <w:rsid w:val="005C0748"/>
    <w:rPr>
      <w:rFonts w:ascii="Verdana" w:hAnsi="Verdana" w:cs="Maiandra GD"/>
      <w:b/>
      <w:color w:val="000000"/>
      <w:sz w:val="18"/>
      <w:szCs w:val="18"/>
    </w:rPr>
  </w:style>
  <w:style w:type="paragraph" w:customStyle="1" w:styleId="Kop4zondernummerOpenbaarMinisterie">
    <w:name w:val="Kop 4 zonder nummer Openbaar Ministerie"/>
    <w:basedOn w:val="ZsysbasisOpenbaarMinisterie"/>
    <w:next w:val="BasistekstOpenbaarMinisterie"/>
    <w:link w:val="Kop4zondernummerOpenbaarMinisterieChar"/>
    <w:uiPriority w:val="4"/>
    <w:semiHidden/>
    <w:rsid w:val="00032805"/>
    <w:pPr>
      <w:keepNext/>
      <w:keepLines/>
    </w:pPr>
    <w:rPr>
      <w:i/>
      <w:color w:val="001935"/>
    </w:rPr>
  </w:style>
  <w:style w:type="character" w:customStyle="1" w:styleId="Kop3zondernummerOpenbaarMinisterieChar">
    <w:name w:val="Kop 3 zonder nummer Openbaar Ministerie Char"/>
    <w:link w:val="Kop3zondernummerOpenbaarMinisterie"/>
    <w:uiPriority w:val="4"/>
    <w:semiHidden/>
    <w:rsid w:val="005C0748"/>
    <w:rPr>
      <w:rFonts w:ascii="Verdana" w:hAnsi="Verdana" w:cs="Maiandra GD"/>
      <w:b/>
      <w:iCs/>
      <w:color w:val="001935"/>
      <w:sz w:val="18"/>
      <w:szCs w:val="18"/>
    </w:rPr>
  </w:style>
  <w:style w:type="character" w:customStyle="1" w:styleId="Kop4zondernummerOpenbaarMinisterieChar">
    <w:name w:val="Kop 4 zonder nummer Openbaar Ministerie Char"/>
    <w:link w:val="Kop4zondernummerOpenbaarMinisterie"/>
    <w:uiPriority w:val="4"/>
    <w:semiHidden/>
    <w:rsid w:val="005C0748"/>
    <w:rPr>
      <w:rFonts w:ascii="Verdana" w:hAnsi="Verdana" w:cs="Maiandra GD"/>
      <w:b w:val="0"/>
      <w:i/>
      <w:iCs w:val="0"/>
      <w:color w:val="001935"/>
      <w:sz w:val="18"/>
      <w:szCs w:val="18"/>
    </w:rPr>
  </w:style>
  <w:style w:type="paragraph" w:customStyle="1" w:styleId="CitaatOpenbaarMinisterie">
    <w:name w:val="Citaat Openbaar Ministerie"/>
    <w:basedOn w:val="ZsysbasisOpenbaarMinisterie"/>
    <w:next w:val="BasistekstOpenbaarMinisterie"/>
    <w:link w:val="CitaatOpenbaarMinisterieChar"/>
    <w:uiPriority w:val="7"/>
    <w:rsid w:val="00123B69"/>
    <w:pPr>
      <w:spacing w:before="560" w:after="560"/>
      <w:ind w:left="-1520" w:right="2320"/>
    </w:pPr>
    <w:rPr>
      <w:i/>
      <w:color w:val="ED6A00"/>
      <w:sz w:val="22"/>
    </w:rPr>
  </w:style>
  <w:style w:type="character" w:customStyle="1" w:styleId="CitaatOpenbaarMinisterieChar">
    <w:name w:val="Citaat Openbaar Ministerie Char"/>
    <w:link w:val="CitaatOpenbaarMinisterie"/>
    <w:uiPriority w:val="7"/>
    <w:rsid w:val="005C0748"/>
    <w:rPr>
      <w:rFonts w:ascii="Verdana" w:hAnsi="Verdana" w:cs="Maiandra GD"/>
      <w:i/>
      <w:color w:val="ED6A00"/>
      <w:sz w:val="22"/>
      <w:szCs w:val="18"/>
    </w:rPr>
  </w:style>
  <w:style w:type="paragraph" w:customStyle="1" w:styleId="KopInhoudsopgaveOpenbaarMinisterie">
    <w:name w:val="Kop Inhoudsopgave Openbaar Ministerie"/>
    <w:basedOn w:val="ZsysbasisOpenbaarMinisterie"/>
    <w:next w:val="BasistekstOpenbaarMinisterie"/>
    <w:link w:val="KopInhoudsopgaveOpenbaarMinisterieChar"/>
    <w:uiPriority w:val="4"/>
    <w:semiHidden/>
    <w:rsid w:val="007832CA"/>
    <w:pPr>
      <w:spacing w:after="780" w:line="360" w:lineRule="exact"/>
    </w:pPr>
    <w:rPr>
      <w:sz w:val="36"/>
    </w:rPr>
  </w:style>
  <w:style w:type="character" w:customStyle="1" w:styleId="KopInhoudsopgaveOpenbaarMinisterieChar">
    <w:name w:val="Kop Inhoudsopgave Openbaar Ministerie Char"/>
    <w:link w:val="KopInhoudsopgaveOpenbaarMinisterie"/>
    <w:uiPriority w:val="4"/>
    <w:semiHidden/>
    <w:rsid w:val="005C0748"/>
    <w:rPr>
      <w:rFonts w:ascii="Verdana" w:hAnsi="Verdana" w:cs="Maiandra GD"/>
      <w:color w:val="000000"/>
      <w:sz w:val="36"/>
      <w:szCs w:val="18"/>
    </w:rPr>
  </w:style>
  <w:style w:type="paragraph" w:customStyle="1" w:styleId="VestigingOpenbaarMinisterie">
    <w:name w:val="Vestiging Openbaar Ministerie"/>
    <w:basedOn w:val="ZsysbasisOpenbaarMinisterie"/>
    <w:uiPriority w:val="4"/>
    <w:semiHidden/>
    <w:rsid w:val="00B96FD2"/>
    <w:pPr>
      <w:spacing w:line="280" w:lineRule="exact"/>
    </w:pPr>
    <w:rPr>
      <w:spacing w:val="2"/>
      <w:sz w:val="19"/>
    </w:rPr>
  </w:style>
  <w:style w:type="character" w:customStyle="1" w:styleId="Kop1Char">
    <w:name w:val="Kop 1 Char"/>
    <w:aliases w:val="Kop 1 Openbaar Ministerie Char"/>
    <w:link w:val="Kop1"/>
    <w:rsid w:val="0003224F"/>
    <w:rPr>
      <w:rFonts w:ascii="Verdana" w:hAnsi="Verdana" w:cs="Maiandra GD"/>
      <w:bCs/>
      <w:color w:val="001935"/>
      <w:sz w:val="36"/>
      <w:szCs w:val="32"/>
    </w:rPr>
  </w:style>
  <w:style w:type="table" w:customStyle="1" w:styleId="TabelstijlOpenbaarMinisterie">
    <w:name w:val="Tabelstijl Openbaar Ministerie"/>
    <w:basedOn w:val="Standaardtabel"/>
    <w:uiPriority w:val="99"/>
    <w:rsid w:val="00A773CC"/>
    <w:tblPr>
      <w:tblBorders>
        <w:insideH w:val="single" w:sz="4" w:space="0" w:color="auto"/>
      </w:tblBorders>
    </w:tblPr>
    <w:tblStylePr w:type="firstRow">
      <w:tblPr/>
      <w:tcPr>
        <w:tcBorders>
          <w:bottom w:val="nil"/>
        </w:tcBorders>
      </w:tcPr>
    </w:tblStylePr>
  </w:style>
  <w:style w:type="paragraph" w:customStyle="1" w:styleId="TabeltitelOpenbaarMinisterie">
    <w:name w:val="Tabeltitel Openbaar Ministerie"/>
    <w:basedOn w:val="ZsysbasistabeltekstOpenbaarMinisterie"/>
    <w:next w:val="TabeltekstOpenbaarMinisterie"/>
    <w:uiPriority w:val="9"/>
    <w:rsid w:val="00374C85"/>
    <w:pPr>
      <w:keepNext/>
      <w:spacing w:before="280" w:after="280"/>
    </w:pPr>
    <w:rPr>
      <w:b/>
      <w:color w:val="001935"/>
    </w:rPr>
  </w:style>
  <w:style w:type="paragraph" w:customStyle="1" w:styleId="TitelvoorbladOpenbaarMinisterie">
    <w:name w:val="Titel voorblad Openbaar Ministerie"/>
    <w:basedOn w:val="ZsysbasisOpenbaarMinisterie"/>
    <w:rsid w:val="00B452BD"/>
    <w:pPr>
      <w:spacing w:line="1200" w:lineRule="exact"/>
    </w:pPr>
    <w:rPr>
      <w:color w:val="FFFFFF"/>
      <w:sz w:val="120"/>
    </w:rPr>
  </w:style>
  <w:style w:type="paragraph" w:customStyle="1" w:styleId="CharCharCharCharCharCharCharCharCharChar">
    <w:name w:val="Char Char Char Char Char Char Char Char Char Char"/>
    <w:basedOn w:val="Standaard"/>
    <w:rsid w:val="00C07DB9"/>
    <w:pPr>
      <w:spacing w:after="160" w:line="240" w:lineRule="exact"/>
    </w:pPr>
    <w:rPr>
      <w:rFonts w:ascii="Utopia" w:eastAsia="MS Mincho" w:hAnsi="Utopia" w:cs="Utopia"/>
      <w:sz w:val="22"/>
      <w:szCs w:val="22"/>
    </w:rPr>
  </w:style>
  <w:style w:type="paragraph" w:customStyle="1" w:styleId="CharChar1CharChar">
    <w:name w:val="Char Char1 Char Char"/>
    <w:basedOn w:val="Standaard"/>
    <w:rsid w:val="00C07DB9"/>
    <w:pPr>
      <w:spacing w:after="160" w:line="240" w:lineRule="exact"/>
    </w:pPr>
    <w:rPr>
      <w:rFonts w:ascii="Utopia" w:eastAsia="MS Mincho" w:hAnsi="Utopia" w:cs="Utopia"/>
      <w:sz w:val="22"/>
      <w:szCs w:val="22"/>
    </w:rPr>
  </w:style>
  <w:style w:type="paragraph" w:customStyle="1" w:styleId="Char2CharCharCharCharCharCharCharCharCharCharCharCharCharCharCharCharCharCharCharCharCharChar">
    <w:name w:val="Char2 Char Char Char Char Char Char Char Char Char Char Char Char Char Char Char Char Char Char Char Char Char Char"/>
    <w:basedOn w:val="Standaard"/>
    <w:rsid w:val="00C07DB9"/>
    <w:pPr>
      <w:spacing w:after="160" w:line="240" w:lineRule="exact"/>
    </w:pPr>
    <w:rPr>
      <w:rFonts w:ascii="Utopia" w:eastAsia="MS Mincho" w:hAnsi="Utopia"/>
      <w:sz w:val="22"/>
    </w:rPr>
  </w:style>
  <w:style w:type="paragraph" w:customStyle="1" w:styleId="Tabeltekst">
    <w:name w:val="Tabel (tekst)"/>
    <w:basedOn w:val="Standaard"/>
    <w:qFormat/>
    <w:rsid w:val="00C07DB9"/>
    <w:pPr>
      <w:keepLines/>
      <w:widowControl w:val="0"/>
      <w:overflowPunct w:val="0"/>
      <w:autoSpaceDE w:val="0"/>
      <w:autoSpaceDN w:val="0"/>
      <w:adjustRightInd w:val="0"/>
      <w:textAlignment w:val="baseline"/>
    </w:pPr>
    <w:rPr>
      <w:sz w:val="16"/>
      <w:szCs w:val="20"/>
      <w:lang w:val="nl"/>
    </w:rPr>
  </w:style>
  <w:style w:type="paragraph" w:customStyle="1" w:styleId="Char2CharCharCharCharCharCharCharCharCharCharCharChar">
    <w:name w:val="Char2 Char Char Char Char Char Char Char Char Char Char Char Char"/>
    <w:basedOn w:val="Standaard"/>
    <w:rsid w:val="00C07DB9"/>
    <w:pPr>
      <w:spacing w:after="160" w:line="240" w:lineRule="exact"/>
    </w:pPr>
    <w:rPr>
      <w:rFonts w:ascii="Tahoma" w:eastAsia="PMingLiU" w:hAnsi="Tahoma" w:cs="Tahoma"/>
      <w:sz w:val="20"/>
      <w:szCs w:val="20"/>
      <w:lang w:val="en-US" w:eastAsia="en-US"/>
    </w:rPr>
  </w:style>
  <w:style w:type="paragraph" w:customStyle="1" w:styleId="Char2CharCharCharCharCharCharCharCharCharCharCharCharCharCharChar">
    <w:name w:val="Char2 Char Char Char Char Char Char Char Char Char Char Char Char Char Char Char"/>
    <w:basedOn w:val="Standaard"/>
    <w:rsid w:val="00C07DB9"/>
    <w:pPr>
      <w:spacing w:after="160" w:line="240" w:lineRule="exact"/>
    </w:pPr>
    <w:rPr>
      <w:rFonts w:ascii="Utopia" w:eastAsia="MS Mincho" w:hAnsi="Utopia"/>
      <w:sz w:val="22"/>
    </w:rPr>
  </w:style>
  <w:style w:type="table" w:customStyle="1" w:styleId="Tabelraster10">
    <w:name w:val="Tabelraster1"/>
    <w:basedOn w:val="Standaardtabel"/>
    <w:next w:val="Tabelraster"/>
    <w:uiPriority w:val="59"/>
    <w:rsid w:val="00C07DB9"/>
    <w:pPr>
      <w:spacing w:line="240" w:lineRule="atLeast"/>
    </w:pPr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3Char">
    <w:name w:val="Kop 3 Char"/>
    <w:aliases w:val="Kop 3 Openbaar Ministerie Char"/>
    <w:link w:val="Kop3"/>
    <w:uiPriority w:val="9"/>
    <w:rsid w:val="002A5BA1"/>
    <w:rPr>
      <w:rFonts w:ascii="Verdana" w:hAnsi="Verdana" w:cs="Maiandra GD"/>
      <w:b/>
      <w:iCs/>
      <w:color w:val="001935"/>
      <w:sz w:val="18"/>
      <w:szCs w:val="18"/>
    </w:rPr>
  </w:style>
  <w:style w:type="character" w:customStyle="1" w:styleId="TitelChar">
    <w:name w:val="Titel Char"/>
    <w:link w:val="Titel"/>
    <w:uiPriority w:val="10"/>
    <w:rsid w:val="00C07DB9"/>
    <w:rPr>
      <w:rFonts w:ascii="Verdana" w:hAnsi="Verdana" w:cs="Maiandra GD"/>
      <w:color w:val="000000"/>
      <w:sz w:val="18"/>
      <w:szCs w:val="18"/>
    </w:rPr>
  </w:style>
  <w:style w:type="character" w:customStyle="1" w:styleId="Kop4Char">
    <w:name w:val="Kop 4 Char"/>
    <w:aliases w:val="Kop 4 Openbaar Ministerie Char"/>
    <w:link w:val="Kop4"/>
    <w:uiPriority w:val="9"/>
    <w:rsid w:val="00C07DB9"/>
    <w:rPr>
      <w:rFonts w:ascii="Verdana" w:hAnsi="Verdana" w:cs="Maiandra GD"/>
      <w:bCs/>
      <w:i/>
      <w:color w:val="001935"/>
      <w:sz w:val="18"/>
      <w:szCs w:val="24"/>
    </w:rPr>
  </w:style>
  <w:style w:type="table" w:styleId="Lichtelijst-accent1">
    <w:name w:val="Light List Accent 1"/>
    <w:basedOn w:val="Standaardtabel"/>
    <w:uiPriority w:val="61"/>
    <w:rsid w:val="00C07DB9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VoettekstChar">
    <w:name w:val="Voettekst Char"/>
    <w:link w:val="Voettekst"/>
    <w:rsid w:val="002A5BA1"/>
    <w:rPr>
      <w:rFonts w:ascii="Verdana" w:hAnsi="Verdana" w:cs="Maiandra GD"/>
      <w:color w:val="000000"/>
      <w:sz w:val="18"/>
      <w:szCs w:val="18"/>
    </w:rPr>
  </w:style>
  <w:style w:type="table" w:styleId="Lichtelijst">
    <w:name w:val="Light List"/>
    <w:basedOn w:val="Standaardtabel"/>
    <w:uiPriority w:val="61"/>
    <w:rsid w:val="00317089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KoptekstChar">
    <w:name w:val="Koptekst Char"/>
    <w:link w:val="Koptekst"/>
    <w:uiPriority w:val="99"/>
    <w:rsid w:val="005C503B"/>
    <w:rPr>
      <w:rFonts w:ascii="Verdana" w:hAnsi="Verdana" w:cs="Maiandra GD"/>
      <w:color w:val="000000"/>
      <w:sz w:val="18"/>
      <w:szCs w:val="18"/>
    </w:rPr>
  </w:style>
  <w:style w:type="paragraph" w:customStyle="1" w:styleId="DocumentgegevenskopjeOnderwerpOpenbaarMinisterie">
    <w:name w:val="Documentgegevens kopje Onderwerp Openbaar Ministerie"/>
    <w:basedOn w:val="Standaard"/>
    <w:next w:val="DocumentgegevenskopjeOpenbaarMinisterie"/>
    <w:link w:val="DocumentgegevenskopjeOnderwerpOpenbaarMinisterieChar"/>
    <w:uiPriority w:val="4"/>
    <w:rsid w:val="00785FF2"/>
    <w:pPr>
      <w:spacing w:line="280" w:lineRule="exact"/>
      <w:jc w:val="right"/>
    </w:pPr>
    <w:rPr>
      <w:rFonts w:ascii="Arial Narrow" w:eastAsia="Times New Roman" w:hAnsi="Arial Narrow" w:cs="Maiandra GD"/>
      <w:noProof/>
      <w:color w:val="000000"/>
      <w:sz w:val="17"/>
    </w:rPr>
  </w:style>
  <w:style w:type="character" w:customStyle="1" w:styleId="DocumentgegevenskopjeOnderwerpOpenbaarMinisterieChar">
    <w:name w:val="Documentgegevens kopje Onderwerp Openbaar Ministerie Char"/>
    <w:basedOn w:val="Standaardalinea-lettertype"/>
    <w:link w:val="DocumentgegevenskopjeOnderwerpOpenbaarMinisterie"/>
    <w:uiPriority w:val="4"/>
    <w:rsid w:val="00785FF2"/>
    <w:rPr>
      <w:rFonts w:ascii="Arial Narrow" w:hAnsi="Arial Narrow" w:cs="Maiandra GD"/>
      <w:noProof/>
      <w:color w:val="000000"/>
      <w:sz w:val="17"/>
      <w:szCs w:val="18"/>
    </w:rPr>
  </w:style>
  <w:style w:type="paragraph" w:customStyle="1" w:styleId="broodtekst">
    <w:name w:val="broodtekst"/>
    <w:basedOn w:val="Standaard"/>
    <w:rsid w:val="00EF64E7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eastAsia="Times New Roman" w:cs="Times New Roman"/>
    </w:rPr>
  </w:style>
  <w:style w:type="table" w:styleId="Rastertabel1licht-Accent1">
    <w:name w:val="Grid Table 1 Light Accent 1"/>
    <w:basedOn w:val="Standaardtabel"/>
    <w:uiPriority w:val="46"/>
    <w:rsid w:val="002D6C0C"/>
    <w:tblPr>
      <w:tblStyleRowBandSize w:val="1"/>
      <w:tblStyleColBandSize w:val="1"/>
      <w:tblBorders>
        <w:top w:val="single" w:sz="4" w:space="0" w:color="489EFF" w:themeColor="accent1" w:themeTint="66"/>
        <w:left w:val="single" w:sz="4" w:space="0" w:color="489EFF" w:themeColor="accent1" w:themeTint="66"/>
        <w:bottom w:val="single" w:sz="4" w:space="0" w:color="489EFF" w:themeColor="accent1" w:themeTint="66"/>
        <w:right w:val="single" w:sz="4" w:space="0" w:color="489EFF" w:themeColor="accent1" w:themeTint="66"/>
        <w:insideH w:val="single" w:sz="4" w:space="0" w:color="489EFF" w:themeColor="accent1" w:themeTint="66"/>
        <w:insideV w:val="single" w:sz="4" w:space="0" w:color="489E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6EE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6EE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ema OM MS Word">
  <a:themeElements>
    <a:clrScheme name="Kleuren Openbaar Ministeri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001935"/>
      </a:accent1>
      <a:accent2>
        <a:srgbClr val="ED6A00"/>
      </a:accent2>
      <a:accent3>
        <a:srgbClr val="91D2F3"/>
      </a:accent3>
      <a:accent4>
        <a:srgbClr val="44165D"/>
      </a:accent4>
      <a:accent5>
        <a:srgbClr val="999999"/>
      </a:accent5>
      <a:accent6>
        <a:srgbClr val="882CBA"/>
      </a:accent6>
      <a:hlink>
        <a:srgbClr val="000000"/>
      </a:hlink>
      <a:folHlink>
        <a:srgbClr val="000000"/>
      </a:folHlink>
    </a:clrScheme>
    <a:fontScheme name="Lettertypen Openbaar Ministerie">
      <a:majorFont>
        <a:latin typeface="Verdan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Verdan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>
    <a:custClr name="donker blauw">
      <a:srgbClr val="001935"/>
    </a:custClr>
    <a:custClr name="oranje">
      <a:srgbClr val="ED6A00"/>
    </a:custClr>
    <a:custClr name="licht blauw">
      <a:srgbClr val="91D2F3"/>
    </a:custClr>
    <a:custClr name="paars">
      <a:srgbClr val="44165D"/>
    </a:custClr>
    <a:custClr name="grijs">
      <a:srgbClr val="999999"/>
    </a:custClr>
    <a:custClr name="licht paars">
      <a:srgbClr val="882CBA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850E4-420E-4BA1-B8B2-5ACFB1625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253</Words>
  <Characters>2027</Characters>
  <Application>Microsoft Office Word</Application>
  <DocSecurity>0</DocSecurity>
  <Lines>16</Lines>
  <Paragraphs>4</Paragraphs>
  <ScaleCrop>false</ScaleCrop>
  <Company/>
  <LinksUpToDate>false</LinksUpToDate>
  <CharactersWithSpaces>2276</CharactersWithSpaces>
  <SharedDoc>false</SharedDoc>
  <HLinks>
    <vt:vector size="6" baseType="variant">
      <vt:variant>
        <vt:i4>393299</vt:i4>
      </vt:variant>
      <vt:variant>
        <vt:i4>13</vt:i4>
      </vt:variant>
      <vt:variant>
        <vt:i4>0</vt:i4>
      </vt:variant>
      <vt:variant>
        <vt:i4>5</vt:i4>
      </vt:variant>
      <vt:variant>
        <vt:lpwstr>http://www.om.nl/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2026-02-28T15:33:00Z</dcterms:created>
  <dcterms:modified xsi:type="dcterms:W3CDTF">2026-03-03T07:19:00Z</dcterms:modified>
</cp:coreProperties>
</file>